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A71D0D" w:rsidRDefault="00C438C8" w:rsidP="00931596">
      <w:pPr>
        <w:pStyle w:val="12"/>
        <w:ind w:left="8080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931596">
      <w:pPr>
        <w:pStyle w:val="12"/>
      </w:pPr>
    </w:p>
    <w:p w:rsidR="0026768C" w:rsidRPr="00C438C8" w:rsidRDefault="0026768C" w:rsidP="00931596">
      <w:pPr>
        <w:pStyle w:val="12"/>
      </w:pPr>
      <w:r w:rsidRPr="00262B42"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0A5100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6B61A9">
        <w:rPr>
          <w:bCs/>
          <w:sz w:val="24"/>
          <w:szCs w:val="24"/>
        </w:rPr>
        <w:fldChar w:fldCharType="begin"/>
      </w:r>
      <w:r w:rsidRPr="006B61A9">
        <w:rPr>
          <w:bCs/>
          <w:sz w:val="24"/>
          <w:szCs w:val="24"/>
        </w:rPr>
        <w:instrText xml:space="preserve"> TOC \o "1-3" \h \z \u </w:instrText>
      </w:r>
      <w:r w:rsidRPr="006B61A9">
        <w:rPr>
          <w:bCs/>
          <w:sz w:val="24"/>
          <w:szCs w:val="24"/>
        </w:rPr>
        <w:fldChar w:fldCharType="separate"/>
      </w:r>
      <w:hyperlink w:anchor="_Toc239334105" w:history="1">
        <w:r w:rsidR="000A5100" w:rsidRPr="00366356">
          <w:rPr>
            <w:rStyle w:val="ae"/>
          </w:rPr>
          <w:t>III.</w:t>
        </w:r>
        <w:r w:rsidR="000A5100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0A5100" w:rsidRPr="00366356">
          <w:rPr>
            <w:rStyle w:val="ae"/>
          </w:rPr>
          <w:t>Образцы основных форм документов, включаемых в Заявку</w:t>
        </w:r>
        <w:r w:rsidR="000A5100">
          <w:rPr>
            <w:webHidden/>
          </w:rPr>
          <w:tab/>
        </w:r>
        <w:r w:rsidR="000A5100">
          <w:rPr>
            <w:webHidden/>
          </w:rPr>
          <w:fldChar w:fldCharType="begin"/>
        </w:r>
        <w:r w:rsidR="000A5100">
          <w:rPr>
            <w:webHidden/>
          </w:rPr>
          <w:instrText xml:space="preserve"> PAGEREF _Toc239334105 \h </w:instrText>
        </w:r>
        <w:r w:rsidR="000A5100">
          <w:rPr>
            <w:webHidden/>
          </w:rPr>
        </w:r>
        <w:r w:rsidR="000A5100">
          <w:rPr>
            <w:webHidden/>
          </w:rPr>
          <w:fldChar w:fldCharType="separate"/>
        </w:r>
        <w:r w:rsidR="000A5100">
          <w:rPr>
            <w:webHidden/>
          </w:rPr>
          <w:t>2</w:t>
        </w:r>
        <w:r w:rsidR="000A5100"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06" w:history="1">
        <w:r w:rsidRPr="00366356">
          <w:rPr>
            <w:rStyle w:val="ae"/>
            <w:i/>
            <w:shd w:val="clear" w:color="auto" w:fill="FFFF99"/>
          </w:rPr>
          <w:t>ДОКУМЕНТЫ ПЕРВОЙ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07" w:history="1">
        <w:r w:rsidRPr="00366356">
          <w:rPr>
            <w:rStyle w:val="ae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366356">
          <w:rPr>
            <w:rStyle w:val="ae"/>
          </w:rPr>
          <w:t>Предложение в отношении предмета закупки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08" w:history="1">
        <w:r w:rsidRPr="00366356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Форма предложения в отношении предмета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09" w:history="1">
        <w:r w:rsidRPr="00366356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10" w:history="1">
        <w:r w:rsidRPr="00366356">
          <w:rPr>
            <w:rStyle w:val="ae"/>
            <w:i/>
            <w:shd w:val="clear" w:color="auto" w:fill="FFFF99"/>
          </w:rPr>
          <w:t>ДОКУМЕНТЫ ЦЕНОВОЙ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11" w:history="1">
        <w:r w:rsidRPr="00366356">
          <w:rPr>
            <w:rStyle w:val="ae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366356">
          <w:rPr>
            <w:rStyle w:val="ae"/>
          </w:rPr>
          <w:t>Сводная таблица стоимости поставок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12" w:history="1">
        <w:r w:rsidRPr="00366356">
          <w:rPr>
            <w:rStyle w:val="ae"/>
          </w:rPr>
          <w:t>1.2.1.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Форма Сводной таблицы стоимости поставок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13" w:history="1">
        <w:r w:rsidRPr="00366356">
          <w:rPr>
            <w:rStyle w:val="ae"/>
          </w:rPr>
          <w:t>1.2.2.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14" w:history="1">
        <w:r w:rsidRPr="00366356">
          <w:rPr>
            <w:rStyle w:val="ae"/>
            <w:i/>
            <w:shd w:val="clear" w:color="auto" w:fill="FFFF99"/>
          </w:rPr>
          <w:t>ДОКУМЕНТЫ ВТОРОЙ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15" w:history="1">
        <w:r w:rsidRPr="00366356">
          <w:rPr>
            <w:rStyle w:val="ae"/>
          </w:rPr>
          <w:t>1.3.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366356">
          <w:rPr>
            <w:rStyle w:val="ae"/>
          </w:rPr>
          <w:t>Анкета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16" w:history="1">
        <w:r w:rsidRPr="00366356">
          <w:rPr>
            <w:rStyle w:val="ae"/>
          </w:rPr>
          <w:t>1.3.1.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Форма Анкеты Участника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17" w:history="1">
        <w:r w:rsidRPr="00366356">
          <w:rPr>
            <w:rStyle w:val="ae"/>
          </w:rPr>
          <w:t>1.3.2.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18" w:history="1">
        <w:r w:rsidRPr="00366356">
          <w:rPr>
            <w:rStyle w:val="ae"/>
          </w:rPr>
          <w:t>1.4.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366356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19" w:history="1">
        <w:r w:rsidRPr="00366356">
          <w:rPr>
            <w:rStyle w:val="ae"/>
          </w:rPr>
          <w:t>1.4.1.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20" w:history="1">
        <w:r w:rsidRPr="00366356">
          <w:rPr>
            <w:rStyle w:val="ae"/>
          </w:rPr>
          <w:t>1.4.2.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21" w:history="1">
        <w:r w:rsidRPr="00366356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22" w:history="1">
        <w:r w:rsidRPr="00366356">
          <w:rPr>
            <w:rStyle w:val="ae"/>
          </w:rPr>
          <w:t>1.5.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366356">
          <w:rPr>
            <w:rStyle w:val="ae"/>
          </w:rPr>
          <w:t>Справка о перечне и годовых объемах выполнения аналогичных договоров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23" w:history="1">
        <w:r w:rsidRPr="00366356">
          <w:rPr>
            <w:rStyle w:val="ae"/>
          </w:rPr>
          <w:t>1.5.1.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Форма Справки о перечне и годовых объемах выполнения аналогичных договоров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24" w:history="1">
        <w:r w:rsidRPr="00366356">
          <w:rPr>
            <w:rStyle w:val="ae"/>
          </w:rPr>
          <w:t>1.5.2.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9334125" w:history="1">
        <w:r w:rsidRPr="00366356">
          <w:rPr>
            <w:rStyle w:val="ae"/>
          </w:rPr>
          <w:t>1.6.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366356">
          <w:rPr>
            <w:rStyle w:val="ae"/>
          </w:rPr>
          <w:t>Декларация (Информационное письмо, справка…) (форма 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26" w:history="1">
        <w:r w:rsidRPr="00366356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Форма Декларации (Информационного письма, справки….)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0A5100" w:rsidRDefault="000A5100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9334127" w:history="1">
        <w:r w:rsidRPr="00366356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366356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_Toc239334127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20F20" w:rsidRPr="006B61A9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6B61A9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6B61A9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6B61A9" w:rsidRDefault="00C438C8" w:rsidP="00C438C8">
      <w:pPr>
        <w:rPr>
          <w:szCs w:val="24"/>
          <w:lang w:eastAsia="x-none"/>
        </w:rPr>
      </w:pPr>
    </w:p>
    <w:p w:rsidR="00C438C8" w:rsidRPr="006B61A9" w:rsidRDefault="00C438C8" w:rsidP="00C438C8">
      <w:pPr>
        <w:rPr>
          <w:szCs w:val="24"/>
          <w:lang w:val="x-none" w:eastAsia="x-none"/>
        </w:rPr>
      </w:pPr>
    </w:p>
    <w:p w:rsidR="00C438C8" w:rsidRPr="006B61A9" w:rsidRDefault="00C438C8" w:rsidP="00C438C8">
      <w:pPr>
        <w:rPr>
          <w:szCs w:val="24"/>
          <w:lang w:val="x-none" w:eastAsia="x-none"/>
        </w:rPr>
        <w:sectPr w:rsidR="00C438C8" w:rsidRPr="006B61A9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  <w:bookmarkStart w:id="17" w:name="_GoBack"/>
      <w:bookmarkEnd w:id="17"/>
    </w:p>
    <w:p w:rsidR="007F400D" w:rsidRPr="006B61A9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8" w:name="_Toc307934300"/>
      <w:bookmarkStart w:id="19" w:name="_Toc307934779"/>
      <w:bookmarkStart w:id="20" w:name="_Toc307935039"/>
      <w:bookmarkStart w:id="21" w:name="_Toc307935565"/>
      <w:bookmarkStart w:id="22" w:name="_Toc307936294"/>
      <w:bookmarkStart w:id="23" w:name="_Toc307934301"/>
      <w:bookmarkStart w:id="24" w:name="_Toc307934780"/>
      <w:bookmarkStart w:id="25" w:name="_Toc307935040"/>
      <w:bookmarkStart w:id="26" w:name="_Toc307935566"/>
      <w:bookmarkStart w:id="27" w:name="_Toc307936295"/>
      <w:bookmarkStart w:id="28" w:name="_Toc307934303"/>
      <w:bookmarkStart w:id="29" w:name="_Toc307934782"/>
      <w:bookmarkStart w:id="30" w:name="_Toc307935042"/>
      <w:bookmarkStart w:id="31" w:name="_Toc307935568"/>
      <w:bookmarkStart w:id="32" w:name="_Toc307936297"/>
      <w:bookmarkStart w:id="33" w:name="_Ref440270602"/>
      <w:bookmarkStart w:id="34" w:name="_Toc441131097"/>
      <w:bookmarkStart w:id="35" w:name="_Toc295386556"/>
      <w:bookmarkStart w:id="36" w:name="_Toc296341892"/>
      <w:bookmarkStart w:id="37" w:name="_Toc239334105"/>
      <w:bookmarkEnd w:id="1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6B61A9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3"/>
      <w:bookmarkEnd w:id="34"/>
      <w:bookmarkEnd w:id="37"/>
    </w:p>
    <w:p w:rsidR="00A20F20" w:rsidRPr="006B61A9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262358" w:rsidRPr="006B61A9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8" w:name="_Toc239334106"/>
      <w:r w:rsidRPr="006B61A9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9" w:name="_Ref86826666"/>
      <w:bookmarkStart w:id="40" w:name="_Toc90385112"/>
      <w:bookmarkStart w:id="41" w:name="_Toc98253925"/>
      <w:bookmarkStart w:id="42" w:name="_Toc165173853"/>
      <w:bookmarkStart w:id="43" w:name="_Toc423423669"/>
      <w:bookmarkStart w:id="44" w:name="_Ref440537086"/>
      <w:bookmarkStart w:id="45" w:name="_Toc441131106"/>
      <w:bookmarkStart w:id="46" w:name="_Ref34763774"/>
      <w:bookmarkEnd w:id="38"/>
    </w:p>
    <w:p w:rsidR="00504357" w:rsidRPr="006B61A9" w:rsidRDefault="00504357" w:rsidP="00504357">
      <w:pPr>
        <w:tabs>
          <w:tab w:val="left" w:pos="567"/>
          <w:tab w:val="left" w:pos="1985"/>
        </w:tabs>
        <w:ind w:right="34" w:firstLine="0"/>
        <w:rPr>
          <w:b/>
          <w:szCs w:val="24"/>
          <w:lang w:eastAsia="x-none"/>
        </w:rPr>
      </w:pPr>
      <w:r w:rsidRPr="006B61A9">
        <w:rPr>
          <w:b/>
          <w:szCs w:val="24"/>
          <w:lang w:eastAsia="x-none"/>
        </w:rPr>
        <w:t>ПОСТАВКА</w:t>
      </w:r>
    </w:p>
    <w:p w:rsidR="00211593" w:rsidRPr="006B61A9" w:rsidRDefault="004840DC" w:rsidP="00663207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bCs/>
          <w:sz w:val="24"/>
          <w:szCs w:val="24"/>
        </w:rPr>
      </w:pPr>
      <w:bookmarkStart w:id="47" w:name="_Ref3818860"/>
      <w:bookmarkStart w:id="48" w:name="_Toc239334107"/>
      <w:r w:rsidRPr="006B61A9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6B61A9">
        <w:rPr>
          <w:bCs/>
          <w:sz w:val="24"/>
          <w:szCs w:val="24"/>
        </w:rPr>
        <w:t xml:space="preserve">(форма </w:t>
      </w:r>
      <w:r w:rsidR="00B876C4" w:rsidRPr="006B61A9">
        <w:rPr>
          <w:bCs/>
          <w:sz w:val="24"/>
          <w:szCs w:val="24"/>
        </w:rPr>
        <w:t>1</w:t>
      </w:r>
      <w:r w:rsidR="00211593" w:rsidRPr="006B61A9">
        <w:rPr>
          <w:bCs/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7"/>
      <w:bookmarkEnd w:id="48"/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>(</w:t>
      </w:r>
      <w:r w:rsidRPr="006B61A9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B61A9">
        <w:rPr>
          <w:szCs w:val="24"/>
        </w:rPr>
        <w:t>)</w:t>
      </w:r>
    </w:p>
    <w:p w:rsidR="00211593" w:rsidRPr="006B61A9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9" w:name="_Toc90385113"/>
      <w:bookmarkStart w:id="50" w:name="_Toc98253926"/>
      <w:bookmarkStart w:id="51" w:name="_Toc157248180"/>
      <w:bookmarkStart w:id="52" w:name="_Toc157496549"/>
      <w:bookmarkStart w:id="53" w:name="_Toc158206088"/>
      <w:bookmarkStart w:id="54" w:name="_Toc164057773"/>
      <w:bookmarkStart w:id="55" w:name="_Toc164137123"/>
      <w:bookmarkStart w:id="56" w:name="_Toc164161283"/>
      <w:bookmarkStart w:id="57" w:name="_Toc165173854"/>
      <w:bookmarkStart w:id="58" w:name="_Ref193690005"/>
      <w:bookmarkStart w:id="59" w:name="_Toc439170679"/>
      <w:bookmarkStart w:id="60" w:name="_Toc439172781"/>
      <w:bookmarkStart w:id="61" w:name="_Toc439173225"/>
      <w:bookmarkStart w:id="62" w:name="_Toc439238221"/>
      <w:bookmarkStart w:id="63" w:name="_Toc439252769"/>
      <w:bookmarkStart w:id="64" w:name="_Toc439323743"/>
      <w:bookmarkStart w:id="65" w:name="_Toc440361377"/>
      <w:bookmarkStart w:id="66" w:name="_Toc440376132"/>
      <w:bookmarkStart w:id="67" w:name="_Toc440376259"/>
      <w:bookmarkStart w:id="68" w:name="_Toc440382517"/>
      <w:bookmarkStart w:id="69" w:name="_Toc440447187"/>
      <w:bookmarkStart w:id="70" w:name="_Toc440632348"/>
      <w:bookmarkStart w:id="71" w:name="_Toc440875120"/>
      <w:bookmarkStart w:id="72" w:name="_Toc441131107"/>
      <w:bookmarkStart w:id="73" w:name="_Toc441485104"/>
      <w:bookmarkStart w:id="74" w:name="_Toc441572081"/>
      <w:bookmarkStart w:id="75" w:name="_Toc441575173"/>
      <w:bookmarkStart w:id="76" w:name="_Toc442195845"/>
      <w:bookmarkStart w:id="77" w:name="_Toc442251887"/>
      <w:bookmarkStart w:id="78" w:name="_Toc442258836"/>
      <w:bookmarkStart w:id="79" w:name="_Toc442259076"/>
      <w:bookmarkStart w:id="80" w:name="_Toc442265387"/>
      <w:bookmarkStart w:id="81" w:name="_Toc447292624"/>
      <w:bookmarkStart w:id="82" w:name="_Toc461809070"/>
      <w:bookmarkStart w:id="83" w:name="_Toc463514489"/>
      <w:bookmarkStart w:id="84" w:name="_Toc466908609"/>
      <w:bookmarkStart w:id="85" w:name="_Toc468196548"/>
      <w:bookmarkStart w:id="86" w:name="_Toc468446629"/>
      <w:bookmarkStart w:id="87" w:name="_Toc468446823"/>
      <w:bookmarkStart w:id="88" w:name="_Toc469479679"/>
      <w:bookmarkStart w:id="89" w:name="_Toc471986629"/>
      <w:bookmarkStart w:id="90" w:name="_Toc498509263"/>
      <w:bookmarkStart w:id="91" w:name="_Toc524939619"/>
      <w:bookmarkStart w:id="92" w:name="_Toc535853805"/>
      <w:bookmarkStart w:id="93" w:name="_Toc536020436"/>
      <w:bookmarkStart w:id="94" w:name="_Toc239334108"/>
      <w:r w:rsidRPr="006B61A9">
        <w:rPr>
          <w:sz w:val="24"/>
          <w:szCs w:val="24"/>
        </w:rPr>
        <w:t>Форма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="004840DC" w:rsidRPr="006B61A9">
        <w:rPr>
          <w:sz w:val="24"/>
          <w:szCs w:val="24"/>
        </w:rPr>
        <w:t xml:space="preserve"> предложения в отношении предмета закупки</w:t>
      </w:r>
      <w:bookmarkEnd w:id="94"/>
    </w:p>
    <w:p w:rsidR="00211593" w:rsidRPr="006B61A9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B61A9">
        <w:rPr>
          <w:b/>
          <w:spacing w:val="36"/>
          <w:szCs w:val="24"/>
        </w:rPr>
        <w:t>начало формы</w:t>
      </w:r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1454" w:rsidRPr="006B61A9" w:rsidRDefault="0063145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134D5" w:rsidRPr="006B61A9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5" w:name="_Ref55335818"/>
      <w:bookmarkStart w:id="96" w:name="_Ref55336334"/>
      <w:bookmarkStart w:id="97" w:name="_Toc57314673"/>
      <w:bookmarkStart w:id="98" w:name="_Toc69728987"/>
      <w:bookmarkStart w:id="99" w:name="_Toc98253928"/>
      <w:bookmarkStart w:id="100" w:name="_Toc165173856"/>
      <w:bookmarkStart w:id="101" w:name="_Ref194749150"/>
      <w:bookmarkStart w:id="102" w:name="_Ref194750368"/>
      <w:bookmarkStart w:id="103" w:name="_Ref89649494"/>
      <w:bookmarkStart w:id="104" w:name="_Toc90385115"/>
      <w:r w:rsidRPr="006B61A9">
        <w:rPr>
          <w:b/>
          <w:bCs/>
          <w:szCs w:val="24"/>
        </w:rPr>
        <w:t>Предложение в отношении предмета закупки</w:t>
      </w:r>
    </w:p>
    <w:p w:rsidR="00337A34" w:rsidRPr="006B61A9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:rsidR="00337A34" w:rsidRPr="006B61A9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6B61A9">
        <w:rPr>
          <w:szCs w:val="24"/>
        </w:rPr>
        <w:t xml:space="preserve">Изучив Извещение о проведении </w:t>
      </w:r>
      <w:r w:rsidR="0024266D" w:rsidRPr="006B61A9">
        <w:rPr>
          <w:szCs w:val="24"/>
        </w:rPr>
        <w:t>[</w:t>
      </w:r>
      <w:r w:rsidR="0024266D" w:rsidRPr="006B61A9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6B61A9">
        <w:rPr>
          <w:szCs w:val="24"/>
          <w:shd w:val="clear" w:color="auto" w:fill="FFFF99"/>
        </w:rPr>
        <w:t>]</w:t>
      </w:r>
      <w:r w:rsidRPr="006B61A9">
        <w:rPr>
          <w:szCs w:val="24"/>
        </w:rPr>
        <w:t>, опубликованное в [</w:t>
      </w:r>
      <w:r w:rsidRPr="006B61A9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6B61A9">
        <w:rPr>
          <w:rStyle w:val="aff2"/>
        </w:rPr>
        <w:t>закупки</w:t>
      </w:r>
      <w:r w:rsidR="0024266D" w:rsidRPr="006B61A9">
        <w:rPr>
          <w:rStyle w:val="aff2"/>
          <w:szCs w:val="24"/>
        </w:rPr>
        <w:t xml:space="preserve"> </w:t>
      </w:r>
      <w:r w:rsidRPr="006B61A9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6B61A9">
        <w:rPr>
          <w:szCs w:val="24"/>
        </w:rPr>
        <w:t xml:space="preserve">] и </w:t>
      </w:r>
      <w:r w:rsidR="0024266D" w:rsidRPr="006B61A9">
        <w:rPr>
          <w:szCs w:val="24"/>
        </w:rPr>
        <w:t>закупочную</w:t>
      </w:r>
      <w:r w:rsidRPr="006B61A9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6B61A9">
        <w:rPr>
          <w:szCs w:val="24"/>
        </w:rPr>
        <w:t>закупки</w:t>
      </w:r>
      <w:r w:rsidRPr="006B61A9">
        <w:rPr>
          <w:szCs w:val="24"/>
        </w:rPr>
        <w:t>, Участник, указанный во второй части настоящей заявки, предлагает заключить Договор</w:t>
      </w:r>
      <w:r w:rsidR="00230023" w:rsidRPr="006B61A9">
        <w:rPr>
          <w:szCs w:val="24"/>
        </w:rPr>
        <w:t>(ы)</w:t>
      </w:r>
      <w:r w:rsidRPr="006B61A9">
        <w:rPr>
          <w:szCs w:val="24"/>
        </w:rPr>
        <w:t xml:space="preserve"> на </w:t>
      </w:r>
      <w:r w:rsidR="0024266D" w:rsidRPr="006B61A9">
        <w:rPr>
          <w:szCs w:val="24"/>
        </w:rPr>
        <w:t>[</w:t>
      </w:r>
      <w:r w:rsidR="0024266D" w:rsidRPr="006B61A9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6B61A9">
        <w:rPr>
          <w:szCs w:val="24"/>
          <w:shd w:val="clear" w:color="auto" w:fill="FFFF99"/>
        </w:rPr>
        <w:t>]</w:t>
      </w:r>
      <w:r w:rsidRPr="006B61A9">
        <w:rPr>
          <w:szCs w:val="24"/>
        </w:rPr>
        <w:t xml:space="preserve"> на условиях и в соответствии с </w:t>
      </w:r>
      <w:r w:rsidRPr="006B61A9">
        <w:rPr>
          <w:bCs/>
          <w:szCs w:val="24"/>
        </w:rPr>
        <w:t xml:space="preserve">Предложением в отношении предмета закупки </w:t>
      </w:r>
      <w:r w:rsidRPr="006B61A9">
        <w:rPr>
          <w:szCs w:val="24"/>
        </w:rPr>
        <w:t>и другими документами</w:t>
      </w:r>
      <w:r w:rsidR="006D7751" w:rsidRPr="006B61A9">
        <w:rPr>
          <w:szCs w:val="24"/>
        </w:rPr>
        <w:t xml:space="preserve"> Заявки, </w:t>
      </w:r>
      <w:r w:rsidRPr="006B61A9">
        <w:rPr>
          <w:szCs w:val="24"/>
        </w:rPr>
        <w:t xml:space="preserve">а также ценой, указанной на «котировочной доске» </w:t>
      </w:r>
      <w:r w:rsidR="007F33B4" w:rsidRPr="006B61A9">
        <w:rPr>
          <w:szCs w:val="24"/>
        </w:rPr>
        <w:t>ЭТП</w:t>
      </w:r>
      <w:r w:rsidRPr="006B61A9">
        <w:rPr>
          <w:szCs w:val="24"/>
        </w:rPr>
        <w:t>.</w:t>
      </w:r>
    </w:p>
    <w:p w:rsidR="00A134D5" w:rsidRPr="006B61A9" w:rsidRDefault="00A134D5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817"/>
        <w:gridCol w:w="3634"/>
        <w:gridCol w:w="698"/>
        <w:gridCol w:w="980"/>
        <w:gridCol w:w="1817"/>
        <w:gridCol w:w="3913"/>
        <w:gridCol w:w="977"/>
        <w:gridCol w:w="1110"/>
      </w:tblGrid>
      <w:tr w:rsidR="003640FB" w:rsidRPr="006B61A9" w:rsidTr="00040AC0">
        <w:tc>
          <w:tcPr>
            <w:tcW w:w="180" w:type="pct"/>
            <w:vMerge w:val="restar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</w:rPr>
            </w:pPr>
            <w:r w:rsidRPr="006B61A9">
              <w:rPr>
                <w:b/>
              </w:rPr>
              <w:t>№ п/п</w:t>
            </w:r>
          </w:p>
        </w:tc>
        <w:tc>
          <w:tcPr>
            <w:tcW w:w="2299" w:type="pct"/>
            <w:gridSpan w:val="4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</w:rPr>
            </w:pPr>
            <w:r w:rsidRPr="006B61A9">
              <w:rPr>
                <w:b/>
              </w:rPr>
              <w:t>Требуемая Заказчику</w:t>
            </w:r>
            <w:r w:rsidR="00B44BFC" w:rsidRPr="006B61A9">
              <w:rPr>
                <w:b/>
              </w:rPr>
              <w:t>(</w:t>
            </w:r>
            <w:proofErr w:type="spellStart"/>
            <w:r w:rsidR="00B44BFC" w:rsidRPr="006B61A9">
              <w:rPr>
                <w:b/>
              </w:rPr>
              <w:t>ам</w:t>
            </w:r>
            <w:proofErr w:type="spellEnd"/>
            <w:r w:rsidR="00B44BFC" w:rsidRPr="006B61A9">
              <w:rPr>
                <w:b/>
              </w:rPr>
              <w:t>)</w:t>
            </w:r>
            <w:r w:rsidRPr="006B61A9">
              <w:rPr>
                <w:b/>
              </w:rPr>
              <w:t xml:space="preserve"> продукция</w:t>
            </w:r>
          </w:p>
        </w:tc>
        <w:tc>
          <w:tcPr>
            <w:tcW w:w="2521" w:type="pct"/>
            <w:gridSpan w:val="4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</w:rPr>
            </w:pPr>
            <w:r w:rsidRPr="006B61A9">
              <w:rPr>
                <w:b/>
              </w:rPr>
              <w:t>Предлагаемая Участником продукция</w:t>
            </w:r>
          </w:p>
        </w:tc>
      </w:tr>
      <w:tr w:rsidR="00040AC0" w:rsidRPr="006B61A9" w:rsidTr="00040AC0">
        <w:tc>
          <w:tcPr>
            <w:tcW w:w="180" w:type="pct"/>
            <w:vMerge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86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</w:rPr>
            </w:pPr>
            <w:r w:rsidRPr="006B61A9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172" w:type="pct"/>
            <w:vAlign w:val="center"/>
          </w:tcPr>
          <w:p w:rsidR="00040AC0" w:rsidRPr="006B61A9" w:rsidRDefault="00040AC0" w:rsidP="00040AC0">
            <w:pPr>
              <w:ind w:firstLine="0"/>
              <w:jc w:val="center"/>
              <w:rPr>
                <w:b/>
                <w:szCs w:val="24"/>
              </w:rPr>
            </w:pPr>
            <w:r w:rsidRPr="006B61A9">
              <w:rPr>
                <w:b/>
                <w:bCs/>
                <w:szCs w:val="24"/>
              </w:rPr>
              <w:t>Описание</w:t>
            </w:r>
            <w:r w:rsidRPr="006B61A9">
              <w:rPr>
                <w:b/>
                <w:szCs w:val="24"/>
              </w:rPr>
              <w:t xml:space="preserve"> требуемой </w:t>
            </w:r>
            <w:r w:rsidRPr="006B61A9">
              <w:rPr>
                <w:b/>
              </w:rPr>
              <w:t>продукции</w:t>
            </w:r>
            <w:r w:rsidRPr="006B61A9">
              <w:rPr>
                <w:b/>
                <w:szCs w:val="24"/>
              </w:rPr>
              <w:t>:</w:t>
            </w:r>
          </w:p>
          <w:p w:rsidR="003640FB" w:rsidRPr="006B61A9" w:rsidRDefault="00040AC0" w:rsidP="00040AC0">
            <w:pPr>
              <w:ind w:firstLine="0"/>
              <w:jc w:val="center"/>
              <w:rPr>
                <w:b/>
              </w:rPr>
            </w:pPr>
            <w:r w:rsidRPr="006B61A9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6B61A9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6B61A9">
              <w:rPr>
                <w:b/>
                <w:bCs/>
                <w:szCs w:val="24"/>
              </w:rPr>
              <w:t xml:space="preserve">, </w:t>
            </w:r>
            <w:r w:rsidRPr="006B61A9">
              <w:rPr>
                <w:b/>
                <w:bCs/>
                <w:szCs w:val="24"/>
              </w:rPr>
              <w:lastRenderedPageBreak/>
              <w:t>указанные в техническом задании</w:t>
            </w:r>
          </w:p>
        </w:tc>
        <w:tc>
          <w:tcPr>
            <w:tcW w:w="225" w:type="pct"/>
            <w:tcBorders>
              <w:right w:val="single" w:sz="4" w:space="0" w:color="000000"/>
            </w:tcBorders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6B61A9">
              <w:rPr>
                <w:b/>
                <w:bCs/>
              </w:rPr>
              <w:lastRenderedPageBreak/>
              <w:t>Ед. изм.</w:t>
            </w:r>
          </w:p>
        </w:tc>
        <w:tc>
          <w:tcPr>
            <w:tcW w:w="316" w:type="pct"/>
            <w:tcBorders>
              <w:left w:val="single" w:sz="4" w:space="0" w:color="000000"/>
            </w:tcBorders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6B61A9">
              <w:rPr>
                <w:b/>
                <w:bCs/>
              </w:rPr>
              <w:t>Коли-</w:t>
            </w:r>
          </w:p>
          <w:p w:rsidR="003640FB" w:rsidRPr="006B61A9" w:rsidRDefault="003640FB" w:rsidP="000675A8">
            <w:pPr>
              <w:ind w:firstLine="0"/>
              <w:jc w:val="center"/>
              <w:rPr>
                <w:b/>
                <w:bCs/>
              </w:rPr>
            </w:pPr>
            <w:proofErr w:type="spellStart"/>
            <w:r w:rsidRPr="006B61A9">
              <w:rPr>
                <w:b/>
                <w:bCs/>
              </w:rPr>
              <w:t>чество</w:t>
            </w:r>
            <w:proofErr w:type="spellEnd"/>
          </w:p>
        </w:tc>
        <w:tc>
          <w:tcPr>
            <w:tcW w:w="586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</w:rPr>
            </w:pPr>
            <w:r w:rsidRPr="006B61A9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262" w:type="pct"/>
            <w:vAlign w:val="center"/>
          </w:tcPr>
          <w:p w:rsidR="00040AC0" w:rsidRPr="006B61A9" w:rsidRDefault="00040AC0" w:rsidP="00040AC0">
            <w:pPr>
              <w:ind w:firstLine="0"/>
              <w:jc w:val="center"/>
              <w:rPr>
                <w:b/>
                <w:szCs w:val="24"/>
              </w:rPr>
            </w:pPr>
            <w:r w:rsidRPr="006B61A9">
              <w:rPr>
                <w:b/>
                <w:bCs/>
                <w:szCs w:val="24"/>
              </w:rPr>
              <w:t>Описание</w:t>
            </w:r>
            <w:r w:rsidRPr="006B61A9">
              <w:rPr>
                <w:b/>
                <w:szCs w:val="24"/>
              </w:rPr>
              <w:t xml:space="preserve"> предлагаемой </w:t>
            </w:r>
            <w:r w:rsidRPr="006B61A9">
              <w:rPr>
                <w:b/>
              </w:rPr>
              <w:t>продукции</w:t>
            </w:r>
            <w:r w:rsidRPr="006B61A9">
              <w:rPr>
                <w:b/>
                <w:szCs w:val="24"/>
              </w:rPr>
              <w:t>:</w:t>
            </w:r>
          </w:p>
          <w:p w:rsidR="003640FB" w:rsidRPr="006B61A9" w:rsidRDefault="00040AC0" w:rsidP="00040AC0">
            <w:pPr>
              <w:ind w:firstLine="0"/>
              <w:jc w:val="center"/>
              <w:rPr>
                <w:b/>
              </w:rPr>
            </w:pPr>
            <w:r w:rsidRPr="006B61A9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6B61A9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6B61A9">
              <w:rPr>
                <w:b/>
                <w:bCs/>
                <w:szCs w:val="24"/>
              </w:rPr>
              <w:t xml:space="preserve">, указанные в </w:t>
            </w:r>
            <w:r w:rsidRPr="006B61A9">
              <w:rPr>
                <w:b/>
                <w:bCs/>
                <w:szCs w:val="24"/>
              </w:rPr>
              <w:lastRenderedPageBreak/>
              <w:t>техническом задании</w:t>
            </w:r>
          </w:p>
        </w:tc>
        <w:tc>
          <w:tcPr>
            <w:tcW w:w="315" w:type="pct"/>
            <w:tcBorders>
              <w:right w:val="single" w:sz="4" w:space="0" w:color="000000"/>
            </w:tcBorders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6B61A9">
              <w:rPr>
                <w:b/>
                <w:bCs/>
              </w:rPr>
              <w:lastRenderedPageBreak/>
              <w:t>Ед. изм.</w:t>
            </w:r>
          </w:p>
        </w:tc>
        <w:tc>
          <w:tcPr>
            <w:tcW w:w="358" w:type="pct"/>
            <w:tcBorders>
              <w:left w:val="single" w:sz="4" w:space="0" w:color="000000"/>
            </w:tcBorders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6B61A9">
              <w:rPr>
                <w:b/>
                <w:bCs/>
              </w:rPr>
              <w:t>Коли-</w:t>
            </w:r>
          </w:p>
          <w:p w:rsidR="003640FB" w:rsidRPr="006B61A9" w:rsidRDefault="003640FB" w:rsidP="000675A8">
            <w:pPr>
              <w:ind w:firstLine="0"/>
              <w:jc w:val="center"/>
              <w:rPr>
                <w:b/>
                <w:bCs/>
              </w:rPr>
            </w:pPr>
            <w:proofErr w:type="spellStart"/>
            <w:r w:rsidRPr="006B61A9">
              <w:rPr>
                <w:b/>
                <w:bCs/>
              </w:rPr>
              <w:t>чество</w:t>
            </w:r>
            <w:proofErr w:type="spellEnd"/>
          </w:p>
        </w:tc>
      </w:tr>
      <w:tr w:rsidR="003640FB" w:rsidRPr="006B61A9" w:rsidTr="000675A8">
        <w:tc>
          <w:tcPr>
            <w:tcW w:w="5000" w:type="pct"/>
            <w:gridSpan w:val="9"/>
          </w:tcPr>
          <w:p w:rsidR="003640FB" w:rsidRPr="006B61A9" w:rsidRDefault="003640FB" w:rsidP="000675A8">
            <w:pPr>
              <w:ind w:firstLine="0"/>
              <w:jc w:val="left"/>
            </w:pPr>
            <w:r w:rsidRPr="006B61A9">
              <w:lastRenderedPageBreak/>
              <w:t>Филиал ПАО «</w:t>
            </w:r>
            <w:r w:rsidR="009975B8" w:rsidRPr="006B61A9">
              <w:rPr>
                <w:bCs/>
              </w:rPr>
              <w:t>Россети Центр и Приволжье</w:t>
            </w:r>
            <w:r w:rsidRPr="006B61A9">
              <w:t>» «</w:t>
            </w:r>
            <w:r w:rsidRPr="006B61A9">
              <w:rPr>
                <w:i/>
              </w:rPr>
              <w:t>____</w:t>
            </w:r>
            <w:r w:rsidRPr="006B61A9">
              <w:rPr>
                <w:b/>
                <w:i/>
              </w:rPr>
              <w:t xml:space="preserve"> </w:t>
            </w:r>
            <w:proofErr w:type="spellStart"/>
            <w:r w:rsidRPr="006B61A9">
              <w:t>энерго</w:t>
            </w:r>
            <w:proofErr w:type="spellEnd"/>
            <w:r w:rsidRPr="006B61A9">
              <w:t>»</w:t>
            </w:r>
          </w:p>
        </w:tc>
      </w:tr>
      <w:tr w:rsidR="00040AC0" w:rsidRPr="006B61A9" w:rsidTr="00040AC0">
        <w:tc>
          <w:tcPr>
            <w:tcW w:w="180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040AC0" w:rsidRPr="006B61A9" w:rsidTr="00040AC0">
        <w:tc>
          <w:tcPr>
            <w:tcW w:w="180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6B61A9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7D53D4" w:rsidRPr="006B61A9" w:rsidRDefault="007D53D4" w:rsidP="007D53D4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7D53D4" w:rsidRPr="006B61A9" w:rsidRDefault="007D53D4" w:rsidP="007D53D4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6B61A9">
        <w:rPr>
          <w:b/>
          <w:szCs w:val="24"/>
        </w:rPr>
        <w:t xml:space="preserve">Срок выполнения поставок: </w:t>
      </w:r>
    </w:p>
    <w:p w:rsidR="007D53D4" w:rsidRPr="006B61A9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 xml:space="preserve">Начало выполнения поставок: </w:t>
      </w:r>
      <w:r w:rsidRPr="006B61A9">
        <w:rPr>
          <w:rStyle w:val="aff2"/>
          <w:bCs w:val="0"/>
          <w:snapToGrid w:val="0"/>
          <w:szCs w:val="24"/>
        </w:rPr>
        <w:t>_____________________________________________________</w:t>
      </w:r>
      <w:r w:rsidRPr="006B61A9">
        <w:rPr>
          <w:szCs w:val="24"/>
        </w:rPr>
        <w:t>.</w:t>
      </w:r>
    </w:p>
    <w:p w:rsidR="007D53D4" w:rsidRPr="006B61A9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 xml:space="preserve">Окончание выполнения поставок: </w:t>
      </w:r>
      <w:r w:rsidRPr="006B61A9">
        <w:rPr>
          <w:rStyle w:val="aff2"/>
          <w:bCs w:val="0"/>
          <w:snapToGrid w:val="0"/>
          <w:szCs w:val="24"/>
        </w:rPr>
        <w:t>________________________________________________</w:t>
      </w:r>
      <w:r w:rsidRPr="006B61A9">
        <w:rPr>
          <w:szCs w:val="24"/>
        </w:rPr>
        <w:t>.</w:t>
      </w:r>
    </w:p>
    <w:p w:rsidR="007D53D4" w:rsidRPr="006B61A9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6B61A9">
        <w:rPr>
          <w:b/>
          <w:szCs w:val="24"/>
        </w:rPr>
        <w:t>Условия оплаты выполнения поставок</w:t>
      </w:r>
      <w:r w:rsidRPr="006B61A9">
        <w:rPr>
          <w:b/>
          <w:iCs/>
          <w:szCs w:val="24"/>
        </w:rPr>
        <w:t>:</w:t>
      </w:r>
      <w:r w:rsidRPr="006B61A9">
        <w:rPr>
          <w:iCs/>
          <w:szCs w:val="24"/>
        </w:rPr>
        <w:t xml:space="preserve"> </w:t>
      </w:r>
      <w:r w:rsidRPr="006B61A9">
        <w:rPr>
          <w:szCs w:val="24"/>
        </w:rPr>
        <w:t>на условиях, указанных в закупочной документации.</w:t>
      </w:r>
    </w:p>
    <w:p w:rsidR="007D53D4" w:rsidRPr="006B61A9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</w:p>
    <w:p w:rsidR="003B4A22" w:rsidRPr="006B61A9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B61A9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B61A9">
        <w:rPr>
          <w:b/>
          <w:spacing w:val="36"/>
          <w:szCs w:val="24"/>
        </w:rPr>
        <w:t>конец формы</w:t>
      </w:r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br w:type="page"/>
      </w:r>
    </w:p>
    <w:p w:rsidR="00211593" w:rsidRPr="006B61A9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5" w:name="_Toc176765537"/>
      <w:bookmarkStart w:id="106" w:name="_Toc198979986"/>
      <w:bookmarkStart w:id="107" w:name="_Toc217466321"/>
      <w:bookmarkStart w:id="108" w:name="_Toc217702859"/>
      <w:bookmarkStart w:id="109" w:name="_Toc233601977"/>
      <w:bookmarkStart w:id="110" w:name="_Toc263343463"/>
      <w:bookmarkStart w:id="111" w:name="_Toc439170680"/>
      <w:bookmarkStart w:id="112" w:name="_Toc439172782"/>
      <w:bookmarkStart w:id="113" w:name="_Toc439173226"/>
      <w:bookmarkStart w:id="114" w:name="_Toc439238222"/>
      <w:bookmarkStart w:id="115" w:name="_Toc439252770"/>
      <w:bookmarkStart w:id="116" w:name="_Toc439323744"/>
      <w:bookmarkStart w:id="117" w:name="_Toc440361378"/>
      <w:bookmarkStart w:id="118" w:name="_Toc440376133"/>
      <w:bookmarkStart w:id="119" w:name="_Toc440376260"/>
      <w:bookmarkStart w:id="120" w:name="_Toc440382518"/>
      <w:bookmarkStart w:id="121" w:name="_Toc440447188"/>
      <w:bookmarkStart w:id="122" w:name="_Toc440632349"/>
      <w:bookmarkStart w:id="123" w:name="_Toc440875121"/>
      <w:bookmarkStart w:id="124" w:name="_Toc441131108"/>
      <w:bookmarkStart w:id="125" w:name="_Toc441485105"/>
      <w:bookmarkStart w:id="126" w:name="_Toc441572082"/>
      <w:bookmarkStart w:id="127" w:name="_Toc441575174"/>
      <w:bookmarkStart w:id="128" w:name="_Toc442195846"/>
      <w:bookmarkStart w:id="129" w:name="_Toc442251888"/>
      <w:bookmarkStart w:id="130" w:name="_Toc442258837"/>
      <w:bookmarkStart w:id="131" w:name="_Toc442259077"/>
      <w:bookmarkStart w:id="132" w:name="_Toc442265388"/>
      <w:bookmarkStart w:id="133" w:name="_Toc447292625"/>
      <w:bookmarkStart w:id="134" w:name="_Toc461809071"/>
      <w:bookmarkStart w:id="135" w:name="_Toc463514490"/>
      <w:bookmarkStart w:id="136" w:name="_Toc466908610"/>
      <w:bookmarkStart w:id="137" w:name="_Toc468196549"/>
      <w:bookmarkStart w:id="138" w:name="_Toc468446630"/>
      <w:bookmarkStart w:id="139" w:name="_Toc468446824"/>
      <w:bookmarkStart w:id="140" w:name="_Toc469479680"/>
      <w:bookmarkStart w:id="141" w:name="_Toc471986630"/>
      <w:bookmarkStart w:id="142" w:name="_Toc498509264"/>
      <w:bookmarkStart w:id="143" w:name="_Toc524939620"/>
      <w:bookmarkStart w:id="144" w:name="_Toc535853806"/>
      <w:bookmarkStart w:id="145" w:name="_Toc536020437"/>
      <w:bookmarkStart w:id="146" w:name="_Toc239334109"/>
      <w:r w:rsidRPr="006B61A9">
        <w:rPr>
          <w:sz w:val="24"/>
          <w:szCs w:val="24"/>
        </w:rPr>
        <w:lastRenderedPageBreak/>
        <w:t>Инструкции по заполнению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D8740D" w:rsidRPr="006B61A9" w:rsidRDefault="00787768" w:rsidP="00ED4563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B61A9">
        <w:rPr>
          <w:bCs/>
          <w:sz w:val="24"/>
          <w:szCs w:val="24"/>
        </w:rPr>
        <w:t>Предложение в отношении предмета закупки</w:t>
      </w:r>
      <w:r w:rsidR="006771AF" w:rsidRPr="006B61A9">
        <w:rPr>
          <w:sz w:val="24"/>
          <w:szCs w:val="24"/>
          <w:lang w:val="ru-RU"/>
        </w:rPr>
        <w:t>, подаваемое в первой части заявки,</w:t>
      </w:r>
      <w:r w:rsidR="00D8740D" w:rsidRPr="006B61A9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:rsidR="00323674" w:rsidRPr="006B61A9" w:rsidRDefault="00E51853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7" w:name="_Ref3883668"/>
      <w:r w:rsidRPr="006B61A9">
        <w:rPr>
          <w:bCs/>
          <w:sz w:val="24"/>
          <w:szCs w:val="24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040AC0" w:rsidRPr="006B61A9">
        <w:rPr>
          <w:bCs/>
          <w:sz w:val="24"/>
          <w:szCs w:val="24"/>
        </w:rPr>
        <w:t xml:space="preserve"> (продукции)</w:t>
      </w:r>
      <w:r w:rsidR="00323674" w:rsidRPr="006B61A9">
        <w:rPr>
          <w:bCs/>
          <w:sz w:val="24"/>
          <w:szCs w:val="24"/>
        </w:rPr>
        <w:t>.</w:t>
      </w:r>
      <w:bookmarkEnd w:id="147"/>
    </w:p>
    <w:p w:rsidR="00323674" w:rsidRPr="006B61A9" w:rsidRDefault="0032367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8" w:name="_Ref3811575"/>
      <w:r w:rsidRPr="006B61A9">
        <w:rPr>
          <w:bCs/>
          <w:sz w:val="24"/>
          <w:szCs w:val="24"/>
        </w:rPr>
        <w:t>В колонке «</w:t>
      </w:r>
      <w:r w:rsidR="00432E92" w:rsidRPr="006B61A9">
        <w:rPr>
          <w:bCs/>
          <w:sz w:val="24"/>
          <w:szCs w:val="24"/>
        </w:rPr>
        <w:t>Предлагаемая Участником продукция</w:t>
      </w:r>
      <w:r w:rsidRPr="006B61A9">
        <w:rPr>
          <w:bCs/>
          <w:sz w:val="24"/>
          <w:szCs w:val="24"/>
        </w:rPr>
        <w:t xml:space="preserve">» указывается </w:t>
      </w:r>
      <w:r w:rsidR="00C56A65" w:rsidRPr="006B61A9">
        <w:rPr>
          <w:bCs/>
          <w:sz w:val="24"/>
          <w:szCs w:val="24"/>
        </w:rPr>
        <w:t xml:space="preserve">соответствующая </w:t>
      </w:r>
      <w:r w:rsidR="007F3484" w:rsidRPr="006B61A9">
        <w:rPr>
          <w:bCs/>
          <w:sz w:val="24"/>
          <w:szCs w:val="24"/>
        </w:rPr>
        <w:t>информация, касающаяс</w:t>
      </w:r>
      <w:r w:rsidR="00D71AB8" w:rsidRPr="006B61A9">
        <w:rPr>
          <w:bCs/>
          <w:sz w:val="24"/>
          <w:szCs w:val="24"/>
        </w:rPr>
        <w:t>я описания поставляемого товара</w:t>
      </w:r>
      <w:r w:rsidRPr="006B61A9">
        <w:rPr>
          <w:bCs/>
          <w:sz w:val="24"/>
          <w:szCs w:val="24"/>
        </w:rPr>
        <w:t>.</w:t>
      </w:r>
      <w:bookmarkEnd w:id="148"/>
    </w:p>
    <w:p w:rsidR="00986420" w:rsidRPr="006B61A9" w:rsidRDefault="00986420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B61A9">
        <w:rPr>
          <w:bCs/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:rsidR="00323674" w:rsidRPr="006B61A9" w:rsidRDefault="00C7518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B61A9">
        <w:rPr>
          <w:bCs/>
          <w:sz w:val="24"/>
          <w:szCs w:val="24"/>
        </w:rPr>
        <w:t xml:space="preserve">Если в </w:t>
      </w:r>
      <w:r w:rsidR="008C5FC9" w:rsidRPr="006B61A9">
        <w:rPr>
          <w:bCs/>
          <w:sz w:val="24"/>
          <w:szCs w:val="24"/>
        </w:rPr>
        <w:t xml:space="preserve">предложении в отношении предмета закупки </w:t>
      </w:r>
      <w:r w:rsidRPr="006B61A9">
        <w:rPr>
          <w:bCs/>
          <w:sz w:val="24"/>
          <w:szCs w:val="24"/>
        </w:rPr>
        <w:t>вместо информации, изложенной в п.</w:t>
      </w:r>
      <w:r w:rsidR="00ED5FCA" w:rsidRPr="006B61A9">
        <w:rPr>
          <w:bCs/>
          <w:sz w:val="24"/>
          <w:szCs w:val="24"/>
        </w:rPr>
        <w:t xml:space="preserve"> </w:t>
      </w:r>
      <w:r w:rsidR="00ED5FCA" w:rsidRPr="006B61A9">
        <w:rPr>
          <w:bCs/>
          <w:sz w:val="24"/>
          <w:szCs w:val="24"/>
        </w:rPr>
        <w:fldChar w:fldCharType="begin"/>
      </w:r>
      <w:r w:rsidR="00ED5FCA" w:rsidRPr="006B61A9">
        <w:rPr>
          <w:bCs/>
          <w:sz w:val="24"/>
          <w:szCs w:val="24"/>
        </w:rPr>
        <w:instrText xml:space="preserve"> REF _Ref3883668 \r \h </w:instrText>
      </w:r>
      <w:r w:rsidR="004525A6" w:rsidRPr="006B61A9">
        <w:rPr>
          <w:bCs/>
          <w:sz w:val="24"/>
          <w:szCs w:val="24"/>
        </w:rPr>
        <w:instrText xml:space="preserve"> \* MERGEFORMAT </w:instrText>
      </w:r>
      <w:r w:rsidR="00ED5FCA" w:rsidRPr="006B61A9">
        <w:rPr>
          <w:bCs/>
          <w:sz w:val="24"/>
          <w:szCs w:val="24"/>
        </w:rPr>
      </w:r>
      <w:r w:rsidR="00ED5FCA" w:rsidRPr="006B61A9">
        <w:rPr>
          <w:bCs/>
          <w:sz w:val="24"/>
          <w:szCs w:val="24"/>
        </w:rPr>
        <w:fldChar w:fldCharType="separate"/>
      </w:r>
      <w:r w:rsidR="00D6755B" w:rsidRPr="006B61A9">
        <w:rPr>
          <w:bCs/>
          <w:sz w:val="24"/>
          <w:szCs w:val="24"/>
        </w:rPr>
        <w:t>1.1.2.</w:t>
      </w:r>
      <w:r w:rsidR="00C70843" w:rsidRPr="006B61A9">
        <w:rPr>
          <w:bCs/>
          <w:sz w:val="24"/>
          <w:szCs w:val="24"/>
          <w:lang w:val="ru-RU"/>
        </w:rPr>
        <w:t>1</w:t>
      </w:r>
      <w:r w:rsidR="00ED5FCA" w:rsidRPr="006B61A9">
        <w:rPr>
          <w:bCs/>
          <w:sz w:val="24"/>
          <w:szCs w:val="24"/>
        </w:rPr>
        <w:fldChar w:fldCharType="end"/>
      </w:r>
      <w:r w:rsidR="00986420" w:rsidRPr="006B61A9">
        <w:rPr>
          <w:bCs/>
          <w:sz w:val="24"/>
          <w:szCs w:val="24"/>
        </w:rPr>
        <w:t xml:space="preserve">, </w:t>
      </w:r>
      <w:r w:rsidR="00986420" w:rsidRPr="006B61A9">
        <w:rPr>
          <w:bCs/>
          <w:sz w:val="24"/>
          <w:szCs w:val="24"/>
        </w:rPr>
        <w:fldChar w:fldCharType="begin"/>
      </w:r>
      <w:r w:rsidR="00986420" w:rsidRPr="006B61A9">
        <w:rPr>
          <w:bCs/>
          <w:sz w:val="24"/>
          <w:szCs w:val="24"/>
        </w:rPr>
        <w:instrText xml:space="preserve"> REF _Ref3811575 \r \h  \* MERGEFORMAT </w:instrText>
      </w:r>
      <w:r w:rsidR="00986420" w:rsidRPr="006B61A9">
        <w:rPr>
          <w:bCs/>
          <w:sz w:val="24"/>
          <w:szCs w:val="24"/>
        </w:rPr>
      </w:r>
      <w:r w:rsidR="00986420" w:rsidRPr="006B61A9">
        <w:rPr>
          <w:bCs/>
          <w:sz w:val="24"/>
          <w:szCs w:val="24"/>
        </w:rPr>
        <w:fldChar w:fldCharType="separate"/>
      </w:r>
      <w:r w:rsidR="00986420" w:rsidRPr="006B61A9">
        <w:rPr>
          <w:bCs/>
          <w:sz w:val="24"/>
          <w:szCs w:val="24"/>
        </w:rPr>
        <w:t>1.1.2.</w:t>
      </w:r>
      <w:r w:rsidR="00C70843" w:rsidRPr="006B61A9">
        <w:rPr>
          <w:bCs/>
          <w:sz w:val="24"/>
          <w:szCs w:val="24"/>
          <w:lang w:val="ru-RU"/>
        </w:rPr>
        <w:t>2</w:t>
      </w:r>
      <w:r w:rsidR="00986420" w:rsidRPr="006B61A9">
        <w:rPr>
          <w:bCs/>
          <w:sz w:val="24"/>
          <w:szCs w:val="24"/>
        </w:rPr>
        <w:fldChar w:fldCharType="end"/>
      </w:r>
      <w:r w:rsidR="00ED5FCA" w:rsidRPr="006B61A9">
        <w:rPr>
          <w:bCs/>
          <w:sz w:val="24"/>
          <w:szCs w:val="24"/>
        </w:rPr>
        <w:t xml:space="preserve"> и </w:t>
      </w:r>
      <w:r w:rsidR="007F3484" w:rsidRPr="006B61A9">
        <w:rPr>
          <w:bCs/>
          <w:sz w:val="24"/>
          <w:szCs w:val="24"/>
        </w:rPr>
        <w:fldChar w:fldCharType="begin"/>
      </w:r>
      <w:r w:rsidR="007F3484" w:rsidRPr="006B61A9">
        <w:rPr>
          <w:bCs/>
          <w:sz w:val="24"/>
          <w:szCs w:val="24"/>
        </w:rPr>
        <w:instrText xml:space="preserve"> REF _Ref3811575 \r \h </w:instrText>
      </w:r>
      <w:r w:rsidR="004525A6" w:rsidRPr="006B61A9">
        <w:rPr>
          <w:bCs/>
          <w:sz w:val="24"/>
          <w:szCs w:val="24"/>
        </w:rPr>
        <w:instrText xml:space="preserve"> \* MERGEFORMAT </w:instrText>
      </w:r>
      <w:r w:rsidR="007F3484" w:rsidRPr="006B61A9">
        <w:rPr>
          <w:bCs/>
          <w:sz w:val="24"/>
          <w:szCs w:val="24"/>
        </w:rPr>
      </w:r>
      <w:r w:rsidR="007F3484" w:rsidRPr="006B61A9">
        <w:rPr>
          <w:bCs/>
          <w:sz w:val="24"/>
          <w:szCs w:val="24"/>
        </w:rPr>
        <w:fldChar w:fldCharType="separate"/>
      </w:r>
      <w:r w:rsidR="00D6755B" w:rsidRPr="006B61A9">
        <w:rPr>
          <w:bCs/>
          <w:sz w:val="24"/>
          <w:szCs w:val="24"/>
        </w:rPr>
        <w:t>1.1.2.</w:t>
      </w:r>
      <w:r w:rsidR="00C70843" w:rsidRPr="006B61A9">
        <w:rPr>
          <w:bCs/>
          <w:sz w:val="24"/>
          <w:szCs w:val="24"/>
          <w:lang w:val="ru-RU"/>
        </w:rPr>
        <w:t>3</w:t>
      </w:r>
      <w:r w:rsidR="007F3484" w:rsidRPr="006B61A9">
        <w:rPr>
          <w:bCs/>
          <w:sz w:val="24"/>
          <w:szCs w:val="24"/>
        </w:rPr>
        <w:fldChar w:fldCharType="end"/>
      </w:r>
      <w:r w:rsidR="00570A42" w:rsidRPr="006B61A9">
        <w:rPr>
          <w:bCs/>
          <w:sz w:val="24"/>
          <w:szCs w:val="24"/>
        </w:rPr>
        <w:t xml:space="preserve"> данного </w:t>
      </w:r>
      <w:r w:rsidR="00F93706" w:rsidRPr="006B61A9">
        <w:rPr>
          <w:bCs/>
          <w:sz w:val="24"/>
          <w:szCs w:val="24"/>
        </w:rPr>
        <w:t>подраздела</w:t>
      </w:r>
      <w:r w:rsidRPr="006B61A9">
        <w:rPr>
          <w:bCs/>
          <w:sz w:val="24"/>
          <w:szCs w:val="24"/>
        </w:rPr>
        <w:t>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B851BD" w:rsidRPr="006B61A9" w:rsidRDefault="00B851BD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B61A9">
        <w:rPr>
          <w:bCs/>
          <w:sz w:val="24"/>
          <w:szCs w:val="24"/>
        </w:rPr>
        <w:t>Предложение в отношении предмета закупки будет служить основой для подготовки приложения к Договору(</w:t>
      </w:r>
      <w:proofErr w:type="spellStart"/>
      <w:r w:rsidRPr="006B61A9">
        <w:rPr>
          <w:bCs/>
          <w:sz w:val="24"/>
          <w:szCs w:val="24"/>
        </w:rPr>
        <w:t>ам</w:t>
      </w:r>
      <w:proofErr w:type="spellEnd"/>
      <w:r w:rsidRPr="006B61A9">
        <w:rPr>
          <w:bCs/>
          <w:sz w:val="24"/>
          <w:szCs w:val="24"/>
        </w:rPr>
        <w:t>).</w:t>
      </w:r>
    </w:p>
    <w:p w:rsidR="00B2736A" w:rsidRPr="006B61A9" w:rsidRDefault="00B2736A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B61A9">
        <w:rPr>
          <w:bCs/>
          <w:sz w:val="24"/>
          <w:szCs w:val="24"/>
        </w:rPr>
        <w:t>В случае, если по всем позициям весь перечень информации по различным филиалам Общества дублируется, филиалы Общества перечисляются через запятую, а дублирующая информация указывается однократно.</w:t>
      </w:r>
    </w:p>
    <w:p w:rsidR="00931596" w:rsidRPr="006B61A9" w:rsidRDefault="00931596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B61A9">
        <w:rPr>
          <w:bCs/>
          <w:sz w:val="24"/>
          <w:szCs w:val="24"/>
        </w:rPr>
        <w:t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 Предложение в отношении предмета закупки. В соответствии с частью 19.5 статьи 3.4 Федерального закона 223-ФЗ «наименование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(пункт 12 части 19.1 статьи 3.4 Федерального закона 223-ФЗ) 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:rsidR="003A6954" w:rsidRPr="006B61A9" w:rsidRDefault="000A12AA" w:rsidP="002E7F2D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231DE5">
        <w:rPr>
          <w:bCs/>
          <w:sz w:val="24"/>
          <w:szCs w:val="24"/>
        </w:rPr>
        <w:t xml:space="preserve">Участник должен </w:t>
      </w:r>
      <w:r w:rsidR="00231DE5">
        <w:rPr>
          <w:bCs/>
          <w:sz w:val="24"/>
          <w:szCs w:val="24"/>
        </w:rPr>
        <w:t>указать срок выполнения поставок.</w:t>
      </w:r>
    </w:p>
    <w:p w:rsidR="003A6954" w:rsidRPr="006B61A9" w:rsidRDefault="003A6954" w:rsidP="000A12AA">
      <w:pPr>
        <w:pStyle w:val="2"/>
        <w:keepNext/>
        <w:pageBreakBefore/>
        <w:numPr>
          <w:ilvl w:val="0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sectPr w:rsidR="003A6954" w:rsidRPr="006B61A9" w:rsidSect="00377538">
          <w:footerReference w:type="even" r:id="rId9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3E246C" w:rsidRPr="006B61A9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149" w:name="_Ref93264992"/>
      <w:bookmarkStart w:id="150" w:name="_Ref93265116"/>
      <w:bookmarkStart w:id="151" w:name="_Toc98253933"/>
      <w:bookmarkStart w:id="152" w:name="_Toc165173859"/>
      <w:bookmarkStart w:id="153" w:name="_Toc423423671"/>
      <w:bookmarkStart w:id="154" w:name="_Ref440361531"/>
      <w:bookmarkStart w:id="155" w:name="_Ref440361610"/>
      <w:bookmarkStart w:id="156" w:name="_Toc441131115"/>
      <w:bookmarkStart w:id="157" w:name="_Toc239334110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6B61A9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6B61A9"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 w:rsidRPr="006B61A9">
        <w:rPr>
          <w:i/>
          <w:szCs w:val="24"/>
          <w:shd w:val="clear" w:color="auto" w:fill="FFFF99"/>
          <w:lang w:val="ru-RU" w:eastAsia="ru-RU"/>
        </w:rPr>
        <w:t>И</w:t>
      </w:r>
      <w:r w:rsidRPr="006B61A9">
        <w:rPr>
          <w:i/>
          <w:szCs w:val="24"/>
          <w:shd w:val="clear" w:color="auto" w:fill="FFFF99"/>
          <w:lang w:val="ru-RU" w:eastAsia="ru-RU"/>
        </w:rPr>
        <w:t xml:space="preserve"> </w:t>
      </w:r>
      <w:r w:rsidRPr="006B61A9">
        <w:rPr>
          <w:i/>
          <w:szCs w:val="24"/>
          <w:shd w:val="clear" w:color="auto" w:fill="FFFF99"/>
          <w:lang w:eastAsia="ru-RU"/>
        </w:rPr>
        <w:t>ЗАЯВКИ</w:t>
      </w:r>
      <w:bookmarkEnd w:id="157"/>
    </w:p>
    <w:p w:rsidR="006E6A52" w:rsidRPr="006B61A9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6B61A9">
        <w:rPr>
          <w:b/>
          <w:i/>
          <w:szCs w:val="24"/>
          <w:shd w:val="clear" w:color="auto" w:fill="FFFF99"/>
        </w:rPr>
        <w:t>(</w:t>
      </w:r>
      <w:r w:rsidR="00641A39" w:rsidRPr="006B61A9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6B61A9">
        <w:rPr>
          <w:b/>
          <w:i/>
          <w:szCs w:val="24"/>
          <w:shd w:val="clear" w:color="auto" w:fill="FFFF99"/>
        </w:rPr>
        <w:t>).</w:t>
      </w:r>
      <w:r w:rsidR="00773461" w:rsidRPr="006B61A9">
        <w:rPr>
          <w:b/>
          <w:i/>
          <w:szCs w:val="24"/>
          <w:shd w:val="clear" w:color="auto" w:fill="FFFF99"/>
        </w:rPr>
        <w:t xml:space="preserve"> </w:t>
      </w:r>
    </w:p>
    <w:p w:rsidR="00707FA6" w:rsidRPr="006B61A9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6B61A9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 w:rsidRPr="006B61A9">
        <w:rPr>
          <w:b/>
          <w:i/>
          <w:szCs w:val="24"/>
          <w:shd w:val="clear" w:color="auto" w:fill="FFFF99"/>
        </w:rPr>
        <w:t>форма/</w:t>
      </w:r>
      <w:r w:rsidRPr="006B61A9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 w:rsidRPr="006B61A9">
        <w:rPr>
          <w:b/>
          <w:i/>
          <w:szCs w:val="24"/>
          <w:shd w:val="clear" w:color="auto" w:fill="FFFF99"/>
        </w:rPr>
        <w:t>.</w:t>
      </w:r>
    </w:p>
    <w:p w:rsidR="003E246C" w:rsidRPr="006B61A9" w:rsidRDefault="00770EF4" w:rsidP="006B61A9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8" w:name="_Toc423423668"/>
      <w:bookmarkStart w:id="159" w:name="_Ref440271072"/>
      <w:bookmarkStart w:id="160" w:name="_Ref440273986"/>
      <w:bookmarkStart w:id="161" w:name="_Ref440274337"/>
      <w:bookmarkStart w:id="162" w:name="_Ref440274913"/>
      <w:bookmarkStart w:id="163" w:name="_Ref440284918"/>
      <w:bookmarkStart w:id="164" w:name="_Toc441131103"/>
      <w:bookmarkStart w:id="165" w:name="_Toc498509761"/>
      <w:bookmarkStart w:id="166" w:name="_Ref3904827"/>
      <w:bookmarkStart w:id="167" w:name="_Toc239334111"/>
      <w:r w:rsidRPr="006B61A9">
        <w:rPr>
          <w:sz w:val="24"/>
          <w:szCs w:val="24"/>
        </w:rPr>
        <w:t xml:space="preserve">Сводная таблица стоимости </w:t>
      </w:r>
      <w:r w:rsidRPr="006B61A9">
        <w:rPr>
          <w:sz w:val="24"/>
          <w:szCs w:val="24"/>
          <w:lang w:val="ru-RU"/>
        </w:rPr>
        <w:t>поставок</w:t>
      </w:r>
      <w:r w:rsidRPr="006B61A9">
        <w:rPr>
          <w:sz w:val="24"/>
          <w:szCs w:val="24"/>
        </w:rPr>
        <w:t xml:space="preserve"> (форма </w:t>
      </w:r>
      <w:r w:rsidR="001F459A" w:rsidRPr="006B61A9">
        <w:rPr>
          <w:noProof/>
          <w:sz w:val="24"/>
          <w:szCs w:val="24"/>
          <w:lang w:val="ru-RU"/>
        </w:rPr>
        <w:t>2</w:t>
      </w:r>
      <w:r w:rsidRPr="006B61A9">
        <w:rPr>
          <w:sz w:val="24"/>
          <w:szCs w:val="24"/>
        </w:rPr>
        <w:t>)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3E246C" w:rsidRPr="006B61A9" w:rsidRDefault="003E246C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>(</w:t>
      </w:r>
      <w:r w:rsidRPr="006B61A9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B61A9">
        <w:rPr>
          <w:szCs w:val="24"/>
        </w:rPr>
        <w:t>)</w:t>
      </w:r>
    </w:p>
    <w:p w:rsidR="003E246C" w:rsidRPr="006B61A9" w:rsidRDefault="00770EF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8" w:name="_Toc98253923"/>
      <w:bookmarkStart w:id="169" w:name="_Toc157248177"/>
      <w:bookmarkStart w:id="170" w:name="_Toc157496546"/>
      <w:bookmarkStart w:id="171" w:name="_Toc158206085"/>
      <w:bookmarkStart w:id="172" w:name="_Toc164057770"/>
      <w:bookmarkStart w:id="173" w:name="_Toc164137120"/>
      <w:bookmarkStart w:id="174" w:name="_Toc164161280"/>
      <w:bookmarkStart w:id="175" w:name="_Toc165173851"/>
      <w:bookmarkStart w:id="176" w:name="_Ref264038986"/>
      <w:bookmarkStart w:id="177" w:name="_Ref264359294"/>
      <w:bookmarkStart w:id="178" w:name="_Toc439170676"/>
      <w:bookmarkStart w:id="179" w:name="_Toc439172778"/>
      <w:bookmarkStart w:id="180" w:name="_Toc439173222"/>
      <w:bookmarkStart w:id="181" w:name="_Toc439238218"/>
      <w:bookmarkStart w:id="182" w:name="_Toc439252766"/>
      <w:bookmarkStart w:id="183" w:name="_Toc439323740"/>
      <w:bookmarkStart w:id="184" w:name="_Toc440361374"/>
      <w:bookmarkStart w:id="185" w:name="_Toc440376129"/>
      <w:bookmarkStart w:id="186" w:name="_Toc440376256"/>
      <w:bookmarkStart w:id="187" w:name="_Toc440382514"/>
      <w:bookmarkStart w:id="188" w:name="_Toc440447184"/>
      <w:bookmarkStart w:id="189" w:name="_Toc440632345"/>
      <w:bookmarkStart w:id="190" w:name="_Toc440875117"/>
      <w:bookmarkStart w:id="191" w:name="_Toc441131104"/>
      <w:bookmarkStart w:id="192" w:name="_Toc441485101"/>
      <w:bookmarkStart w:id="193" w:name="_Toc441572078"/>
      <w:bookmarkStart w:id="194" w:name="_Toc441575170"/>
      <w:bookmarkStart w:id="195" w:name="_Toc442195842"/>
      <w:bookmarkStart w:id="196" w:name="_Toc442251884"/>
      <w:bookmarkStart w:id="197" w:name="_Toc442258833"/>
      <w:bookmarkStart w:id="198" w:name="_Toc442259073"/>
      <w:bookmarkStart w:id="199" w:name="_Toc442265384"/>
      <w:bookmarkStart w:id="200" w:name="_Toc447292621"/>
      <w:bookmarkStart w:id="201" w:name="_Toc461809067"/>
      <w:bookmarkStart w:id="202" w:name="_Toc463514486"/>
      <w:bookmarkStart w:id="203" w:name="_Toc466908606"/>
      <w:bookmarkStart w:id="204" w:name="_Toc468196545"/>
      <w:bookmarkStart w:id="205" w:name="_Toc468446626"/>
      <w:bookmarkStart w:id="206" w:name="_Toc468446820"/>
      <w:bookmarkStart w:id="207" w:name="_Toc469479676"/>
      <w:bookmarkStart w:id="208" w:name="_Toc471986626"/>
      <w:bookmarkStart w:id="209" w:name="_Toc493252632"/>
      <w:bookmarkStart w:id="210" w:name="_Toc496861595"/>
      <w:bookmarkStart w:id="211" w:name="_Toc498509762"/>
      <w:bookmarkStart w:id="212" w:name="_Toc239334112"/>
      <w:r w:rsidRPr="006B61A9">
        <w:rPr>
          <w:sz w:val="24"/>
          <w:szCs w:val="24"/>
        </w:rPr>
        <w:t xml:space="preserve">Форма 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6B61A9">
        <w:rPr>
          <w:sz w:val="24"/>
          <w:szCs w:val="24"/>
        </w:rPr>
        <w:t>Сводной таблицы стоимости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6B61A9">
        <w:rPr>
          <w:sz w:val="24"/>
          <w:szCs w:val="24"/>
        </w:rPr>
        <w:t xml:space="preserve"> </w:t>
      </w:r>
      <w:bookmarkEnd w:id="191"/>
      <w:bookmarkEnd w:id="192"/>
      <w:bookmarkEnd w:id="193"/>
      <w:bookmarkEnd w:id="194"/>
      <w:r w:rsidRPr="006B61A9">
        <w:rPr>
          <w:bCs w:val="0"/>
          <w:sz w:val="24"/>
          <w:szCs w:val="24"/>
          <w:lang w:val="ru-RU"/>
        </w:rPr>
        <w:t>поставок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3E246C" w:rsidRPr="006B61A9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6B61A9">
        <w:rPr>
          <w:b/>
          <w:spacing w:val="36"/>
        </w:rPr>
        <w:t>начало формы</w:t>
      </w:r>
    </w:p>
    <w:p w:rsidR="00770EF4" w:rsidRPr="006B61A9" w:rsidRDefault="00770EF4" w:rsidP="00770EF4">
      <w:pPr>
        <w:jc w:val="center"/>
        <w:rPr>
          <w:b/>
          <w:szCs w:val="24"/>
        </w:rPr>
      </w:pPr>
      <w:r w:rsidRPr="006B61A9">
        <w:rPr>
          <w:b/>
          <w:szCs w:val="24"/>
        </w:rPr>
        <w:t>Сводная таблица стоимости</w:t>
      </w:r>
      <w:r w:rsidRPr="006B61A9">
        <w:rPr>
          <w:bCs/>
          <w:szCs w:val="24"/>
        </w:rPr>
        <w:t xml:space="preserve"> </w:t>
      </w:r>
      <w:r w:rsidRPr="006B61A9">
        <w:rPr>
          <w:b/>
          <w:szCs w:val="24"/>
        </w:rPr>
        <w:t>поставок</w:t>
      </w:r>
    </w:p>
    <w:p w:rsidR="00E54E34" w:rsidRPr="006B61A9" w:rsidRDefault="00E54E34" w:rsidP="00770EF4">
      <w:pPr>
        <w:jc w:val="center"/>
        <w:rPr>
          <w:b/>
          <w:szCs w:val="24"/>
        </w:rPr>
      </w:pPr>
    </w:p>
    <w:p w:rsidR="00E54E34" w:rsidRPr="006B61A9" w:rsidRDefault="00770EF4" w:rsidP="00770EF4">
      <w:pPr>
        <w:rPr>
          <w:color w:val="000000"/>
          <w:szCs w:val="24"/>
        </w:rPr>
      </w:pPr>
      <w:r w:rsidRPr="006B61A9">
        <w:rPr>
          <w:color w:val="000000"/>
          <w:szCs w:val="24"/>
        </w:rPr>
        <w:t>Наименование и адрес Участника: _________________________________</w:t>
      </w:r>
    </w:p>
    <w:p w:rsidR="001F459A" w:rsidRPr="006B61A9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color w:val="000000"/>
          <w:szCs w:val="24"/>
        </w:rPr>
        <w:t xml:space="preserve">Право заключения </w:t>
      </w:r>
      <w:r w:rsidRPr="006B61A9">
        <w:rPr>
          <w:szCs w:val="24"/>
        </w:rPr>
        <w:t>Договора(</w:t>
      </w:r>
      <w:proofErr w:type="spellStart"/>
      <w:r w:rsidRPr="006B61A9">
        <w:rPr>
          <w:szCs w:val="24"/>
        </w:rPr>
        <w:t>ов</w:t>
      </w:r>
      <w:proofErr w:type="spellEnd"/>
      <w:r w:rsidRPr="006B61A9">
        <w:rPr>
          <w:szCs w:val="24"/>
        </w:rPr>
        <w:t xml:space="preserve">) на _____________________________________________________ </w:t>
      </w:r>
    </w:p>
    <w:p w:rsidR="001F459A" w:rsidRPr="006B61A9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6B61A9">
        <w:rPr>
          <w:szCs w:val="24"/>
          <w:vertAlign w:val="superscript"/>
        </w:rPr>
        <w:t xml:space="preserve">       </w:t>
      </w:r>
      <w:r w:rsidRPr="006B61A9">
        <w:rPr>
          <w:szCs w:val="24"/>
          <w:vertAlign w:val="superscript"/>
        </w:rPr>
        <w:t xml:space="preserve">        (</w:t>
      </w:r>
      <w:r w:rsidR="0024266D" w:rsidRPr="006B61A9">
        <w:rPr>
          <w:szCs w:val="24"/>
          <w:vertAlign w:val="superscript"/>
        </w:rPr>
        <w:t>указывается предмет закупки</w:t>
      </w:r>
      <w:r w:rsidRPr="006B61A9">
        <w:rPr>
          <w:szCs w:val="24"/>
          <w:vertAlign w:val="superscript"/>
        </w:rPr>
        <w:t>)</w:t>
      </w:r>
    </w:p>
    <w:p w:rsidR="005D5B40" w:rsidRPr="006B61A9" w:rsidRDefault="005D5B40" w:rsidP="005D5B40">
      <w:pPr>
        <w:rPr>
          <w:i/>
        </w:rPr>
      </w:pPr>
      <w:r w:rsidRPr="006B61A9">
        <w:t>Настоящим подтверждаю, что ______________ (</w:t>
      </w:r>
      <w:r w:rsidRPr="006B61A9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6B61A9">
        <w:t xml:space="preserve">) на дату подачи Заявки применяю следующую систему налогообложения: __________________. </w:t>
      </w:r>
      <w:r w:rsidRPr="006B61A9">
        <w:rPr>
          <w:i/>
        </w:rPr>
        <w:t>(например, основная со ставкой НДС 22%; упрощенная со ставкой НДС 5% и т.д</w:t>
      </w:r>
      <w:r w:rsidR="00693931" w:rsidRPr="006B61A9">
        <w:rPr>
          <w:i/>
        </w:rPr>
        <w:t>.</w:t>
      </w:r>
      <w:r w:rsidRPr="006B61A9">
        <w:rPr>
          <w:i/>
        </w:rPr>
        <w:t>)</w:t>
      </w:r>
    </w:p>
    <w:p w:rsidR="00931596" w:rsidRPr="006B61A9" w:rsidRDefault="00931596" w:rsidP="00770EF4">
      <w:pPr>
        <w:rPr>
          <w:color w:val="000000"/>
          <w:szCs w:val="24"/>
        </w:rPr>
      </w:pPr>
    </w:p>
    <w:p w:rsidR="00770EF4" w:rsidRPr="006B61A9" w:rsidRDefault="00770EF4" w:rsidP="00770EF4">
      <w:pPr>
        <w:rPr>
          <w:b/>
          <w:szCs w:val="24"/>
        </w:rPr>
      </w:pPr>
      <w:r w:rsidRPr="006B61A9">
        <w:rPr>
          <w:b/>
          <w:szCs w:val="24"/>
        </w:rPr>
        <w:t>Расчет стоимости поставляемой продукции</w:t>
      </w:r>
    </w:p>
    <w:tbl>
      <w:tblPr>
        <w:tblW w:w="14507" w:type="dxa"/>
        <w:tblInd w:w="93" w:type="dxa"/>
        <w:tblLook w:val="04A0" w:firstRow="1" w:lastRow="0" w:firstColumn="1" w:lastColumn="0" w:noHBand="0" w:noVBand="1"/>
      </w:tblPr>
      <w:tblGrid>
        <w:gridCol w:w="1111"/>
        <w:gridCol w:w="1768"/>
        <w:gridCol w:w="2705"/>
        <w:gridCol w:w="2915"/>
        <w:gridCol w:w="515"/>
        <w:gridCol w:w="1179"/>
        <w:gridCol w:w="1133"/>
        <w:gridCol w:w="943"/>
        <w:gridCol w:w="1105"/>
        <w:gridCol w:w="1133"/>
      </w:tblGrid>
      <w:tr w:rsidR="00770EF4" w:rsidRPr="006B61A9" w:rsidTr="002A705E">
        <w:trPr>
          <w:trHeight w:val="255"/>
        </w:trPr>
        <w:tc>
          <w:tcPr>
            <w:tcW w:w="145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6B61A9" w:rsidRDefault="00770EF4" w:rsidP="00ED4563">
            <w:pPr>
              <w:widowControl/>
              <w:numPr>
                <w:ilvl w:val="0"/>
                <w:numId w:val="23"/>
              </w:numPr>
              <w:jc w:val="left"/>
              <w:rPr>
                <w:sz w:val="18"/>
                <w:szCs w:val="18"/>
              </w:rPr>
            </w:pPr>
            <w:r w:rsidRPr="006B61A9">
              <w:rPr>
                <w:b/>
                <w:sz w:val="18"/>
                <w:szCs w:val="18"/>
              </w:rPr>
              <w:t>Филиал ПАО «</w:t>
            </w:r>
            <w:r w:rsidR="009975B8" w:rsidRPr="006B61A9">
              <w:rPr>
                <w:b/>
                <w:bCs/>
                <w:sz w:val="18"/>
                <w:szCs w:val="18"/>
              </w:rPr>
              <w:t>Россети Центр и Приволжье</w:t>
            </w:r>
            <w:r w:rsidRPr="006B61A9">
              <w:rPr>
                <w:b/>
                <w:sz w:val="18"/>
                <w:szCs w:val="18"/>
              </w:rPr>
              <w:t xml:space="preserve">» </w:t>
            </w:r>
            <w:r w:rsidRPr="006B61A9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r w:rsidRPr="006B61A9">
              <w:rPr>
                <w:b/>
                <w:sz w:val="18"/>
                <w:szCs w:val="18"/>
              </w:rPr>
              <w:t>энерго</w:t>
            </w:r>
            <w:proofErr w:type="spellEnd"/>
            <w:r w:rsidRPr="006B61A9">
              <w:rPr>
                <w:b/>
                <w:sz w:val="18"/>
                <w:szCs w:val="18"/>
              </w:rPr>
              <w:t>»</w:t>
            </w:r>
            <w:r w:rsidR="00CE116E" w:rsidRPr="006B61A9">
              <w:rPr>
                <w:i/>
                <w:sz w:val="18"/>
                <w:szCs w:val="18"/>
              </w:rPr>
              <w:t xml:space="preserve"> *(см. инструкцию)</w:t>
            </w:r>
          </w:p>
        </w:tc>
      </w:tr>
      <w:tr w:rsidR="00914CFE" w:rsidRPr="006B61A9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6B61A9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6B61A9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6B61A9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6B61A9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70EF4" w:rsidRPr="006B61A9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6B61A9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6B61A9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6B61A9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6B61A9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х</w:t>
            </w:r>
          </w:p>
        </w:tc>
      </w:tr>
      <w:tr w:rsidR="00770EF4" w:rsidRPr="006B61A9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6B61A9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6B61A9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6B61A9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6B61A9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 </w:t>
            </w:r>
          </w:p>
        </w:tc>
      </w:tr>
      <w:tr w:rsidR="00770EF4" w:rsidRPr="006B61A9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6B61A9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6B61A9">
              <w:rPr>
                <w:b/>
                <w:sz w:val="18"/>
                <w:szCs w:val="18"/>
              </w:rPr>
              <w:t xml:space="preserve">Итого по филиалу </w:t>
            </w:r>
            <w:r w:rsidRPr="006B61A9">
              <w:rPr>
                <w:b/>
                <w:bCs/>
                <w:sz w:val="18"/>
                <w:szCs w:val="18"/>
              </w:rPr>
              <w:t>ПАО «</w:t>
            </w:r>
            <w:r w:rsidR="009975B8" w:rsidRPr="006B61A9">
              <w:rPr>
                <w:b/>
                <w:bCs/>
                <w:sz w:val="18"/>
                <w:szCs w:val="18"/>
              </w:rPr>
              <w:t>Россети Центр и Приволжье</w:t>
            </w:r>
            <w:r w:rsidRPr="006B61A9">
              <w:rPr>
                <w:b/>
                <w:bCs/>
                <w:sz w:val="18"/>
                <w:szCs w:val="18"/>
              </w:rPr>
              <w:t>»</w:t>
            </w:r>
            <w:r w:rsidRPr="006B61A9">
              <w:rPr>
                <w:b/>
                <w:sz w:val="18"/>
                <w:szCs w:val="18"/>
              </w:rPr>
              <w:t xml:space="preserve"> «</w:t>
            </w:r>
            <w:r w:rsidRPr="006B61A9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r w:rsidRPr="006B61A9">
              <w:rPr>
                <w:b/>
                <w:sz w:val="18"/>
                <w:szCs w:val="18"/>
              </w:rPr>
              <w:t>энерго</w:t>
            </w:r>
            <w:proofErr w:type="spellEnd"/>
            <w:r w:rsidRPr="006B61A9">
              <w:rPr>
                <w:b/>
                <w:sz w:val="18"/>
                <w:szCs w:val="18"/>
              </w:rPr>
              <w:t>»</w:t>
            </w:r>
            <w:r w:rsidR="00CE116E" w:rsidRPr="006B61A9">
              <w:rPr>
                <w:i/>
                <w:sz w:val="18"/>
                <w:szCs w:val="18"/>
              </w:rPr>
              <w:t xml:space="preserve"> *(см. инструкцию)</w:t>
            </w:r>
            <w:r w:rsidRPr="006B61A9">
              <w:rPr>
                <w:b/>
                <w:sz w:val="18"/>
                <w:szCs w:val="18"/>
              </w:rPr>
              <w:t xml:space="preserve"> </w:t>
            </w:r>
            <w:r w:rsidRPr="006B61A9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6B61A9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6B61A9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6B61A9">
              <w:rPr>
                <w:sz w:val="18"/>
                <w:szCs w:val="18"/>
              </w:rPr>
              <w:t> </w:t>
            </w:r>
          </w:p>
        </w:tc>
      </w:tr>
    </w:tbl>
    <w:p w:rsidR="00770EF4" w:rsidRPr="006B61A9" w:rsidRDefault="00770EF4" w:rsidP="00770EF4">
      <w:pPr>
        <w:rPr>
          <w:szCs w:val="24"/>
        </w:rPr>
      </w:pPr>
      <w:r w:rsidRPr="006B61A9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693931" w:rsidRPr="006B61A9" w:rsidRDefault="00693931" w:rsidP="00770EF4">
      <w:pPr>
        <w:spacing w:before="60"/>
        <w:rPr>
          <w:b/>
          <w:szCs w:val="24"/>
        </w:rPr>
      </w:pPr>
    </w:p>
    <w:p w:rsidR="00770EF4" w:rsidRPr="006B61A9" w:rsidRDefault="00770EF4" w:rsidP="00931596">
      <w:pPr>
        <w:ind w:right="10799"/>
        <w:rPr>
          <w:szCs w:val="24"/>
        </w:rPr>
      </w:pPr>
      <w:r w:rsidRPr="006B61A9">
        <w:rPr>
          <w:szCs w:val="24"/>
        </w:rPr>
        <w:t>____________________________________</w:t>
      </w:r>
    </w:p>
    <w:p w:rsidR="00770EF4" w:rsidRPr="006B61A9" w:rsidRDefault="00770EF4" w:rsidP="00931596">
      <w:pPr>
        <w:ind w:right="10799"/>
        <w:jc w:val="center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>(подпись, М.П.)</w:t>
      </w:r>
    </w:p>
    <w:p w:rsidR="00770EF4" w:rsidRPr="006B61A9" w:rsidRDefault="00770EF4" w:rsidP="00931596">
      <w:pPr>
        <w:ind w:right="10799"/>
        <w:rPr>
          <w:szCs w:val="24"/>
        </w:rPr>
      </w:pPr>
      <w:r w:rsidRPr="006B61A9">
        <w:rPr>
          <w:szCs w:val="24"/>
        </w:rPr>
        <w:t>____________________________________</w:t>
      </w:r>
    </w:p>
    <w:p w:rsidR="00770EF4" w:rsidRPr="006B61A9" w:rsidRDefault="00770EF4" w:rsidP="00931596">
      <w:pPr>
        <w:ind w:right="10799"/>
        <w:jc w:val="center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>(фамилия, имя, отчество подписавшего, должность)</w:t>
      </w:r>
    </w:p>
    <w:p w:rsidR="003E246C" w:rsidRPr="006B61A9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E246C" w:rsidRPr="006B61A9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B61A9">
        <w:rPr>
          <w:b/>
          <w:spacing w:val="36"/>
          <w:szCs w:val="24"/>
        </w:rPr>
        <w:t>конец формы</w:t>
      </w:r>
    </w:p>
    <w:p w:rsidR="003E246C" w:rsidRPr="006B61A9" w:rsidRDefault="003E246C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6B61A9">
        <w:rPr>
          <w:b w:val="0"/>
          <w:szCs w:val="24"/>
        </w:rPr>
        <w:br w:type="page"/>
      </w:r>
      <w:bookmarkStart w:id="213" w:name="_Toc239334113"/>
      <w:r w:rsidRPr="006B61A9">
        <w:rPr>
          <w:sz w:val="24"/>
          <w:szCs w:val="24"/>
        </w:rPr>
        <w:lastRenderedPageBreak/>
        <w:t>Инструкции по заполнению</w:t>
      </w:r>
      <w:bookmarkEnd w:id="213"/>
    </w:p>
    <w:p w:rsidR="00770EF4" w:rsidRPr="006B61A9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B61A9">
        <w:rPr>
          <w:sz w:val="24"/>
          <w:szCs w:val="24"/>
        </w:rPr>
        <w:t>т.ч</w:t>
      </w:r>
      <w:proofErr w:type="spellEnd"/>
      <w:r w:rsidRPr="006B61A9">
        <w:rPr>
          <w:sz w:val="24"/>
          <w:szCs w:val="24"/>
        </w:rPr>
        <w:t>. организационно-правовую форму) и свой адрес.</w:t>
      </w:r>
    </w:p>
    <w:p w:rsidR="005715C7" w:rsidRPr="006B61A9" w:rsidRDefault="005715C7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  <w:lang w:val="ru-RU"/>
        </w:rPr>
        <w:t>Указывается предмет закупки.</w:t>
      </w:r>
    </w:p>
    <w:p w:rsidR="00770EF4" w:rsidRPr="006B61A9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>Сводная таблица стоимости поставок подготавливается на основании Технического(их) задания(й) (</w:t>
      </w:r>
      <w:r w:rsidRPr="006B61A9">
        <w:rPr>
          <w:sz w:val="24"/>
          <w:szCs w:val="24"/>
          <w:lang w:val="ru-RU"/>
        </w:rPr>
        <w:t xml:space="preserve">часть </w:t>
      </w:r>
      <w:r w:rsidRPr="006B61A9">
        <w:rPr>
          <w:sz w:val="24"/>
          <w:szCs w:val="24"/>
          <w:lang w:val="en-US"/>
        </w:rPr>
        <w:t>II</w:t>
      </w:r>
      <w:r w:rsidRPr="006B61A9">
        <w:rPr>
          <w:sz w:val="24"/>
          <w:szCs w:val="24"/>
        </w:rPr>
        <w:t xml:space="preserve">. «ТЕХНИЧЕСКАЯ ЧАСТЬ») </w:t>
      </w:r>
      <w:r w:rsidR="0050299A" w:rsidRPr="006B61A9">
        <w:rPr>
          <w:sz w:val="24"/>
          <w:szCs w:val="24"/>
        </w:rPr>
        <w:t xml:space="preserve">и </w:t>
      </w:r>
      <w:r w:rsidR="00EA1FDD" w:rsidRPr="006B61A9">
        <w:rPr>
          <w:bCs/>
          <w:sz w:val="24"/>
          <w:szCs w:val="24"/>
        </w:rPr>
        <w:t>Предложени</w:t>
      </w:r>
      <w:r w:rsidR="00EA1FDD" w:rsidRPr="006B61A9">
        <w:rPr>
          <w:bCs/>
          <w:sz w:val="24"/>
          <w:szCs w:val="24"/>
          <w:lang w:val="ru-RU"/>
        </w:rPr>
        <w:t>я</w:t>
      </w:r>
      <w:r w:rsidR="00EA1FDD" w:rsidRPr="006B61A9">
        <w:rPr>
          <w:bCs/>
          <w:sz w:val="24"/>
          <w:szCs w:val="24"/>
        </w:rPr>
        <w:t xml:space="preserve"> в отношении предмета закупки</w:t>
      </w:r>
      <w:r w:rsidR="0050299A" w:rsidRPr="006B61A9">
        <w:rPr>
          <w:sz w:val="24"/>
          <w:szCs w:val="24"/>
        </w:rPr>
        <w:t xml:space="preserve"> (под</w:t>
      </w:r>
      <w:r w:rsidRPr="006B61A9">
        <w:rPr>
          <w:sz w:val="24"/>
          <w:szCs w:val="24"/>
        </w:rPr>
        <w:t>раздел</w:t>
      </w:r>
      <w:r w:rsidRPr="006B61A9">
        <w:rPr>
          <w:sz w:val="24"/>
          <w:szCs w:val="24"/>
          <w:lang w:val="ru-RU"/>
        </w:rPr>
        <w:t xml:space="preserve"> </w:t>
      </w:r>
      <w:r w:rsidRPr="006B61A9">
        <w:rPr>
          <w:sz w:val="24"/>
          <w:szCs w:val="24"/>
          <w:lang w:val="ru-RU"/>
        </w:rPr>
        <w:fldChar w:fldCharType="begin"/>
      </w:r>
      <w:r w:rsidRPr="006B61A9">
        <w:rPr>
          <w:sz w:val="24"/>
          <w:szCs w:val="24"/>
          <w:lang w:val="ru-RU"/>
        </w:rPr>
        <w:instrText xml:space="preserve"> REF _Ref3818860 \r \h </w:instrText>
      </w:r>
      <w:r w:rsidR="00E65904" w:rsidRPr="006B61A9">
        <w:rPr>
          <w:sz w:val="24"/>
          <w:szCs w:val="24"/>
          <w:lang w:val="ru-RU"/>
        </w:rPr>
        <w:instrText xml:space="preserve"> \* MERGEFORMAT </w:instrText>
      </w:r>
      <w:r w:rsidRPr="006B61A9">
        <w:rPr>
          <w:sz w:val="24"/>
          <w:szCs w:val="24"/>
          <w:lang w:val="ru-RU"/>
        </w:rPr>
      </w:r>
      <w:r w:rsidRPr="006B61A9">
        <w:rPr>
          <w:sz w:val="24"/>
          <w:szCs w:val="24"/>
          <w:lang w:val="ru-RU"/>
        </w:rPr>
        <w:fldChar w:fldCharType="separate"/>
      </w:r>
      <w:r w:rsidR="00D6755B" w:rsidRPr="006B61A9">
        <w:rPr>
          <w:sz w:val="24"/>
          <w:szCs w:val="24"/>
          <w:lang w:val="ru-RU"/>
        </w:rPr>
        <w:t>1.1</w:t>
      </w:r>
      <w:r w:rsidRPr="006B61A9">
        <w:rPr>
          <w:sz w:val="24"/>
          <w:szCs w:val="24"/>
          <w:lang w:val="ru-RU"/>
        </w:rPr>
        <w:fldChar w:fldCharType="end"/>
      </w:r>
      <w:r w:rsidR="00342E6B" w:rsidRPr="006B61A9">
        <w:rPr>
          <w:sz w:val="24"/>
          <w:szCs w:val="24"/>
          <w:lang w:val="ru-RU"/>
        </w:rPr>
        <w:t xml:space="preserve"> </w:t>
      </w:r>
      <w:r w:rsidR="00342E6B" w:rsidRPr="006B61A9">
        <w:rPr>
          <w:sz w:val="24"/>
          <w:szCs w:val="24"/>
        </w:rPr>
        <w:t>текущей части</w:t>
      </w:r>
      <w:r w:rsidRPr="006B61A9">
        <w:rPr>
          <w:sz w:val="24"/>
          <w:szCs w:val="24"/>
        </w:rPr>
        <w:t>).</w:t>
      </w:r>
      <w:r w:rsidRPr="006B61A9">
        <w:rPr>
          <w:sz w:val="24"/>
          <w:szCs w:val="24"/>
          <w:lang w:val="ru-RU"/>
        </w:rPr>
        <w:t xml:space="preserve"> </w:t>
      </w:r>
      <w:r w:rsidRPr="006B61A9">
        <w:rPr>
          <w:sz w:val="24"/>
          <w:szCs w:val="24"/>
        </w:rPr>
        <w:t xml:space="preserve">Если в </w:t>
      </w:r>
      <w:r w:rsidR="00EA1FDD" w:rsidRPr="006B61A9">
        <w:rPr>
          <w:bCs/>
          <w:sz w:val="24"/>
          <w:szCs w:val="24"/>
        </w:rPr>
        <w:t>Предложени</w:t>
      </w:r>
      <w:r w:rsidR="00EA1FDD" w:rsidRPr="006B61A9">
        <w:rPr>
          <w:bCs/>
          <w:sz w:val="24"/>
          <w:szCs w:val="24"/>
          <w:lang w:val="ru-RU"/>
        </w:rPr>
        <w:t>и</w:t>
      </w:r>
      <w:r w:rsidR="00EA1FDD" w:rsidRPr="006B61A9">
        <w:rPr>
          <w:bCs/>
          <w:sz w:val="24"/>
          <w:szCs w:val="24"/>
        </w:rPr>
        <w:t xml:space="preserve"> в отношении предмета закупки</w:t>
      </w:r>
      <w:r w:rsidR="00EA1FDD" w:rsidRPr="006B61A9">
        <w:rPr>
          <w:sz w:val="24"/>
          <w:szCs w:val="24"/>
        </w:rPr>
        <w:t xml:space="preserve"> </w:t>
      </w:r>
      <w:r w:rsidRPr="006B61A9">
        <w:rPr>
          <w:sz w:val="24"/>
          <w:szCs w:val="24"/>
        </w:rPr>
        <w:t xml:space="preserve">и Сводной таблице стоимости поставок указана различная </w:t>
      </w:r>
      <w:r w:rsidRPr="006B61A9">
        <w:rPr>
          <w:sz w:val="24"/>
          <w:szCs w:val="24"/>
          <w:lang w:val="ru-RU"/>
        </w:rPr>
        <w:t>информация</w:t>
      </w:r>
      <w:r w:rsidRPr="006B61A9">
        <w:rPr>
          <w:sz w:val="24"/>
          <w:szCs w:val="24"/>
        </w:rPr>
        <w:t xml:space="preserve"> (тип-марка предлагаемой к поставке</w:t>
      </w:r>
      <w:r w:rsidRPr="006B61A9">
        <w:rPr>
          <w:sz w:val="24"/>
          <w:szCs w:val="24"/>
          <w:lang w:val="ru-RU"/>
        </w:rPr>
        <w:t xml:space="preserve"> продукции</w:t>
      </w:r>
      <w:r w:rsidRPr="006B61A9">
        <w:rPr>
          <w:sz w:val="24"/>
          <w:szCs w:val="24"/>
        </w:rPr>
        <w:t>, иные параметры) – такая Заявка будет отклонена.</w:t>
      </w:r>
    </w:p>
    <w:p w:rsidR="00931596" w:rsidRPr="006B61A9" w:rsidRDefault="00931596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  <w:lang w:val="ru-RU"/>
        </w:rPr>
        <w:t xml:space="preserve">Участник указывает </w:t>
      </w:r>
      <w:r w:rsidRPr="006B61A9">
        <w:rPr>
          <w:sz w:val="24"/>
          <w:szCs w:val="24"/>
        </w:rPr>
        <w:t>систем</w:t>
      </w:r>
      <w:r w:rsidRPr="006B61A9">
        <w:rPr>
          <w:sz w:val="24"/>
          <w:szCs w:val="24"/>
          <w:lang w:val="ru-RU"/>
        </w:rPr>
        <w:t>у</w:t>
      </w:r>
      <w:r w:rsidRPr="006B61A9">
        <w:rPr>
          <w:sz w:val="24"/>
          <w:szCs w:val="24"/>
        </w:rPr>
        <w:t xml:space="preserve"> налогообложения</w:t>
      </w:r>
      <w:r w:rsidRPr="006B61A9">
        <w:rPr>
          <w:sz w:val="24"/>
          <w:szCs w:val="24"/>
          <w:lang w:val="ru-RU"/>
        </w:rPr>
        <w:t>, которую он применяет на момент подачи заявки.</w:t>
      </w:r>
    </w:p>
    <w:p w:rsidR="00770EF4" w:rsidRPr="006B61A9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6B61A9">
        <w:rPr>
          <w:sz w:val="24"/>
          <w:szCs w:val="24"/>
          <w:lang w:val="ru-RU"/>
        </w:rPr>
        <w:t>й</w:t>
      </w:r>
      <w:r w:rsidRPr="006B61A9">
        <w:rPr>
          <w:sz w:val="24"/>
          <w:szCs w:val="24"/>
        </w:rPr>
        <w:t xml:space="preserve"> </w:t>
      </w:r>
      <w:r w:rsidR="00E65904" w:rsidRPr="006B61A9">
        <w:rPr>
          <w:sz w:val="24"/>
          <w:szCs w:val="24"/>
          <w:lang w:val="ru-RU"/>
        </w:rPr>
        <w:t xml:space="preserve">части </w:t>
      </w:r>
      <w:r w:rsidR="00E65904" w:rsidRPr="006B61A9">
        <w:rPr>
          <w:sz w:val="24"/>
          <w:szCs w:val="24"/>
          <w:lang w:val="en-US"/>
        </w:rPr>
        <w:t>II</w:t>
      </w:r>
      <w:r w:rsidR="00E65904" w:rsidRPr="006B61A9">
        <w:rPr>
          <w:sz w:val="24"/>
          <w:szCs w:val="24"/>
        </w:rPr>
        <w:t>. «ТЕХНИЧЕСКАЯ ЧАСТЬ»</w:t>
      </w:r>
      <w:r w:rsidR="00E65904" w:rsidRPr="006B61A9">
        <w:rPr>
          <w:sz w:val="24"/>
          <w:szCs w:val="24"/>
          <w:lang w:val="ru-RU"/>
        </w:rPr>
        <w:t xml:space="preserve"> (</w:t>
      </w:r>
      <w:r w:rsidR="00E65904" w:rsidRPr="006B61A9">
        <w:rPr>
          <w:sz w:val="24"/>
          <w:szCs w:val="24"/>
        </w:rPr>
        <w:t>Техническо</w:t>
      </w:r>
      <w:r w:rsidR="00E65904" w:rsidRPr="006B61A9">
        <w:rPr>
          <w:sz w:val="24"/>
          <w:szCs w:val="24"/>
          <w:lang w:val="ru-RU"/>
        </w:rPr>
        <w:t>е</w:t>
      </w:r>
      <w:r w:rsidR="00E65904" w:rsidRPr="006B61A9">
        <w:rPr>
          <w:sz w:val="24"/>
          <w:szCs w:val="24"/>
        </w:rPr>
        <w:t>(</w:t>
      </w:r>
      <w:proofErr w:type="spellStart"/>
      <w:r w:rsidR="0050299A" w:rsidRPr="006B61A9">
        <w:rPr>
          <w:sz w:val="24"/>
          <w:szCs w:val="24"/>
          <w:lang w:val="ru-RU"/>
        </w:rPr>
        <w:t>и</w:t>
      </w:r>
      <w:r w:rsidR="00E65904" w:rsidRPr="006B61A9">
        <w:rPr>
          <w:sz w:val="24"/>
          <w:szCs w:val="24"/>
          <w:lang w:val="ru-RU"/>
        </w:rPr>
        <w:t>е</w:t>
      </w:r>
      <w:proofErr w:type="spellEnd"/>
      <w:r w:rsidR="00E65904" w:rsidRPr="006B61A9">
        <w:rPr>
          <w:sz w:val="24"/>
          <w:szCs w:val="24"/>
        </w:rPr>
        <w:t>) задани</w:t>
      </w:r>
      <w:r w:rsidR="00E65904" w:rsidRPr="006B61A9">
        <w:rPr>
          <w:sz w:val="24"/>
          <w:szCs w:val="24"/>
          <w:lang w:val="ru-RU"/>
        </w:rPr>
        <w:t>е</w:t>
      </w:r>
      <w:r w:rsidR="00E65904" w:rsidRPr="006B61A9">
        <w:rPr>
          <w:sz w:val="24"/>
          <w:szCs w:val="24"/>
        </w:rPr>
        <w:t>(</w:t>
      </w:r>
      <w:r w:rsidR="00E65904" w:rsidRPr="006B61A9">
        <w:rPr>
          <w:sz w:val="24"/>
          <w:szCs w:val="24"/>
          <w:lang w:val="ru-RU"/>
        </w:rPr>
        <w:t>я</w:t>
      </w:r>
      <w:r w:rsidR="00E65904" w:rsidRPr="006B61A9">
        <w:rPr>
          <w:sz w:val="24"/>
          <w:szCs w:val="24"/>
        </w:rPr>
        <w:t>)</w:t>
      </w:r>
      <w:r w:rsidR="00E65904" w:rsidRPr="006B61A9">
        <w:rPr>
          <w:sz w:val="24"/>
          <w:szCs w:val="24"/>
          <w:lang w:val="ru-RU"/>
        </w:rPr>
        <w:t>)</w:t>
      </w:r>
      <w:r w:rsidR="0050299A" w:rsidRPr="006B61A9">
        <w:rPr>
          <w:sz w:val="24"/>
          <w:szCs w:val="24"/>
          <w:lang w:val="ru-RU"/>
        </w:rPr>
        <w:t xml:space="preserve">, </w:t>
      </w:r>
      <w:r w:rsidR="00E65904" w:rsidRPr="006B61A9">
        <w:rPr>
          <w:sz w:val="24"/>
          <w:szCs w:val="24"/>
        </w:rPr>
        <w:t>Приложени</w:t>
      </w:r>
      <w:r w:rsidR="001E1C19" w:rsidRPr="006B61A9">
        <w:rPr>
          <w:sz w:val="24"/>
          <w:szCs w:val="24"/>
          <w:lang w:val="ru-RU"/>
        </w:rPr>
        <w:t>я</w:t>
      </w:r>
      <w:r w:rsidR="00E65904" w:rsidRPr="006B61A9">
        <w:rPr>
          <w:sz w:val="24"/>
          <w:szCs w:val="24"/>
        </w:rPr>
        <w:t xml:space="preserve"> №2 </w:t>
      </w:r>
      <w:r w:rsidR="00315EE6" w:rsidRPr="006B61A9">
        <w:rPr>
          <w:sz w:val="24"/>
          <w:szCs w:val="24"/>
        </w:rPr>
        <w:t>–</w:t>
      </w:r>
      <w:r w:rsidR="00E65904" w:rsidRPr="006B61A9">
        <w:rPr>
          <w:sz w:val="24"/>
          <w:szCs w:val="24"/>
        </w:rPr>
        <w:t xml:space="preserve"> Проект</w:t>
      </w:r>
      <w:r w:rsidR="00315EE6" w:rsidRPr="006B61A9">
        <w:rPr>
          <w:sz w:val="24"/>
          <w:szCs w:val="24"/>
          <w:lang w:val="ru-RU"/>
        </w:rPr>
        <w:t>(ы)</w:t>
      </w:r>
      <w:r w:rsidR="00E65904" w:rsidRPr="006B61A9">
        <w:rPr>
          <w:sz w:val="24"/>
          <w:szCs w:val="24"/>
        </w:rPr>
        <w:t xml:space="preserve"> Договора</w:t>
      </w:r>
      <w:r w:rsidR="00315EE6" w:rsidRPr="006B61A9">
        <w:rPr>
          <w:sz w:val="24"/>
          <w:szCs w:val="24"/>
          <w:lang w:val="ru-RU"/>
        </w:rPr>
        <w:t>(</w:t>
      </w:r>
      <w:proofErr w:type="spellStart"/>
      <w:r w:rsidR="00315EE6" w:rsidRPr="006B61A9">
        <w:rPr>
          <w:sz w:val="24"/>
          <w:szCs w:val="24"/>
          <w:lang w:val="ru-RU"/>
        </w:rPr>
        <w:t>ов</w:t>
      </w:r>
      <w:proofErr w:type="spellEnd"/>
      <w:r w:rsidR="00315EE6" w:rsidRPr="006B61A9">
        <w:rPr>
          <w:sz w:val="24"/>
          <w:szCs w:val="24"/>
          <w:lang w:val="ru-RU"/>
        </w:rPr>
        <w:t>)</w:t>
      </w:r>
      <w:r w:rsidR="0050299A" w:rsidRPr="006B61A9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6B61A9">
        <w:rPr>
          <w:sz w:val="24"/>
          <w:szCs w:val="24"/>
        </w:rPr>
        <w:t>)</w:t>
      </w:r>
      <w:r w:rsidRPr="006B61A9">
        <w:rPr>
          <w:sz w:val="24"/>
          <w:szCs w:val="24"/>
        </w:rPr>
        <w:t>. Поля «Наименование производителя»,</w:t>
      </w:r>
      <w:r w:rsidRPr="006B61A9">
        <w:rPr>
          <w:sz w:val="24"/>
          <w:szCs w:val="24"/>
          <w:lang w:val="ru-RU"/>
        </w:rPr>
        <w:t xml:space="preserve"> </w:t>
      </w:r>
      <w:r w:rsidRPr="006B61A9">
        <w:rPr>
          <w:sz w:val="24"/>
          <w:szCs w:val="24"/>
        </w:rPr>
        <w:t>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</w:t>
      </w:r>
      <w:r w:rsidR="00B44BFC" w:rsidRPr="006B61A9">
        <w:rPr>
          <w:sz w:val="24"/>
          <w:szCs w:val="24"/>
          <w:lang w:val="ru-RU"/>
        </w:rPr>
        <w:t>(</w:t>
      </w:r>
      <w:proofErr w:type="spellStart"/>
      <w:r w:rsidR="00B44BFC" w:rsidRPr="006B61A9">
        <w:rPr>
          <w:sz w:val="24"/>
          <w:szCs w:val="24"/>
          <w:lang w:val="ru-RU"/>
        </w:rPr>
        <w:t>ами</w:t>
      </w:r>
      <w:proofErr w:type="spellEnd"/>
      <w:r w:rsidR="00B44BFC" w:rsidRPr="006B61A9">
        <w:rPr>
          <w:sz w:val="24"/>
          <w:szCs w:val="24"/>
          <w:lang w:val="ru-RU"/>
        </w:rPr>
        <w:t>)</w:t>
      </w:r>
      <w:r w:rsidRPr="006B61A9">
        <w:rPr>
          <w:sz w:val="24"/>
          <w:szCs w:val="24"/>
        </w:rPr>
        <w:t>) Наименование, тип, марка, ГОСТ, ТУ и прочие сведения об эквиваленте». В противном случае Заявка Участника будет отклонена.</w:t>
      </w:r>
    </w:p>
    <w:p w:rsidR="00D25445" w:rsidRPr="006B61A9" w:rsidRDefault="00D25445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 xml:space="preserve">Все суммы Сводной таблицы стоимости </w:t>
      </w:r>
      <w:r w:rsidRPr="006B61A9">
        <w:rPr>
          <w:bCs/>
          <w:sz w:val="24"/>
          <w:szCs w:val="24"/>
        </w:rPr>
        <w:t xml:space="preserve">поставок </w:t>
      </w:r>
      <w:r w:rsidRPr="006B61A9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6B61A9">
        <w:rPr>
          <w:sz w:val="24"/>
          <w:szCs w:val="24"/>
        </w:rPr>
        <w:t>XXX</w:t>
      </w:r>
      <w:proofErr w:type="spellEnd"/>
      <w:r w:rsidRPr="006B61A9">
        <w:rPr>
          <w:sz w:val="24"/>
          <w:szCs w:val="24"/>
        </w:rPr>
        <w:t xml:space="preserve"> XXX,XX руб. например: «1 234 567,89 руб.».</w:t>
      </w:r>
    </w:p>
    <w:p w:rsidR="0094699F" w:rsidRPr="006B61A9" w:rsidRDefault="0094699F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 xml:space="preserve">В случае, если Участник применяет УСН </w:t>
      </w:r>
      <w:r w:rsidR="00B27D5B" w:rsidRPr="006B61A9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6B61A9">
        <w:rPr>
          <w:sz w:val="24"/>
          <w:szCs w:val="24"/>
        </w:rPr>
        <w:t xml:space="preserve">– </w:t>
      </w:r>
      <w:r w:rsidRPr="006B61A9">
        <w:rPr>
          <w:sz w:val="24"/>
          <w:szCs w:val="24"/>
          <w:lang w:val="ru-RU"/>
        </w:rPr>
        <w:t>в соответствующих графах таблиц(ы)</w:t>
      </w:r>
      <w:r w:rsidRPr="006B61A9">
        <w:rPr>
          <w:sz w:val="24"/>
          <w:szCs w:val="24"/>
        </w:rPr>
        <w:t xml:space="preserve"> указывается сумма с НДС, равная сумме без НДС (НДС</w:t>
      </w:r>
      <w:r w:rsidRPr="006B61A9">
        <w:rPr>
          <w:sz w:val="24"/>
          <w:szCs w:val="24"/>
          <w:lang w:val="ru-RU"/>
        </w:rPr>
        <w:t xml:space="preserve"> в таком случае</w:t>
      </w:r>
      <w:r w:rsidRPr="006B61A9">
        <w:rPr>
          <w:sz w:val="24"/>
          <w:szCs w:val="24"/>
        </w:rPr>
        <w:t xml:space="preserve"> равен нулю)</w:t>
      </w:r>
      <w:r w:rsidRPr="006B61A9">
        <w:rPr>
          <w:sz w:val="24"/>
          <w:szCs w:val="24"/>
          <w:lang w:val="ru-RU"/>
        </w:rPr>
        <w:t>.</w:t>
      </w:r>
    </w:p>
    <w:p w:rsidR="00770EF4" w:rsidRPr="006B61A9" w:rsidRDefault="00770EF4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D25445" w:rsidRPr="006B61A9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>Итоговая стоимость Заявки должна соответствовать окончательной цене, указанной Участником на «котировочной доске» ЭТП.</w:t>
      </w:r>
    </w:p>
    <w:p w:rsidR="00D25445" w:rsidRPr="006B61A9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</w:t>
      </w:r>
      <w:r w:rsidRPr="006B61A9">
        <w:rPr>
          <w:sz w:val="24"/>
          <w:szCs w:val="24"/>
          <w:lang w:val="ru-RU"/>
        </w:rPr>
        <w:t>(</w:t>
      </w:r>
      <w:proofErr w:type="spellStart"/>
      <w:r w:rsidRPr="006B61A9">
        <w:rPr>
          <w:sz w:val="24"/>
          <w:szCs w:val="24"/>
          <w:lang w:val="ru-RU"/>
        </w:rPr>
        <w:t>ам</w:t>
      </w:r>
      <w:proofErr w:type="spellEnd"/>
      <w:r w:rsidRPr="006B61A9">
        <w:rPr>
          <w:sz w:val="24"/>
          <w:szCs w:val="24"/>
          <w:lang w:val="ru-RU"/>
        </w:rPr>
        <w:t>)</w:t>
      </w:r>
      <w:r w:rsidRPr="006B61A9">
        <w:rPr>
          <w:sz w:val="24"/>
          <w:szCs w:val="24"/>
        </w:rPr>
        <w:t>. Сводную таблицу стоимости поставок следует подготовить так, чтобы ее можно было с минимальными изменениями включить в Договор</w:t>
      </w:r>
      <w:r w:rsidRPr="006B61A9">
        <w:rPr>
          <w:sz w:val="24"/>
          <w:szCs w:val="24"/>
          <w:lang w:val="ru-RU"/>
        </w:rPr>
        <w:t>(ы)</w:t>
      </w:r>
      <w:r w:rsidRPr="006B61A9">
        <w:rPr>
          <w:sz w:val="24"/>
          <w:szCs w:val="24"/>
        </w:rPr>
        <w:t>.</w:t>
      </w:r>
      <w:r w:rsidRPr="006B61A9">
        <w:rPr>
          <w:sz w:val="24"/>
          <w:szCs w:val="24"/>
          <w:lang w:val="ru-RU"/>
        </w:rPr>
        <w:t xml:space="preserve"> В частности, Цены единиц без НДС, Стоимости без НДС, величина(ы) НДС и стоимость(и) ИТОГО без НДС, указываются в Сводной таблице стоимости поставок для снижения общих затрат сил и времени Заказчика(</w:t>
      </w:r>
      <w:proofErr w:type="spellStart"/>
      <w:r w:rsidRPr="006B61A9">
        <w:rPr>
          <w:sz w:val="24"/>
          <w:szCs w:val="24"/>
          <w:lang w:val="ru-RU"/>
        </w:rPr>
        <w:t>ов</w:t>
      </w:r>
      <w:proofErr w:type="spellEnd"/>
      <w:r w:rsidRPr="006B61A9">
        <w:rPr>
          <w:sz w:val="24"/>
          <w:szCs w:val="24"/>
          <w:lang w:val="ru-RU"/>
        </w:rPr>
        <w:t>) и Участника на подготовку Договора(</w:t>
      </w:r>
      <w:proofErr w:type="spellStart"/>
      <w:r w:rsidRPr="006B61A9">
        <w:rPr>
          <w:sz w:val="24"/>
          <w:szCs w:val="24"/>
          <w:lang w:val="ru-RU"/>
        </w:rPr>
        <w:t>ов</w:t>
      </w:r>
      <w:proofErr w:type="spellEnd"/>
      <w:r w:rsidRPr="006B61A9">
        <w:rPr>
          <w:sz w:val="24"/>
          <w:szCs w:val="24"/>
          <w:lang w:val="ru-RU"/>
        </w:rPr>
        <w:t>)</w:t>
      </w:r>
      <w:r w:rsidRPr="006B61A9">
        <w:rPr>
          <w:sz w:val="24"/>
          <w:szCs w:val="24"/>
        </w:rPr>
        <w:t>.</w:t>
      </w:r>
    </w:p>
    <w:p w:rsidR="00770EF4" w:rsidRPr="006B61A9" w:rsidRDefault="00603E10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6B61A9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="00B44BFC" w:rsidRPr="006B61A9">
        <w:rPr>
          <w:sz w:val="24"/>
          <w:szCs w:val="24"/>
        </w:rPr>
        <w:t>(</w:t>
      </w:r>
      <w:proofErr w:type="spellStart"/>
      <w:r w:rsidR="00B44BFC" w:rsidRPr="006B61A9">
        <w:rPr>
          <w:sz w:val="24"/>
          <w:szCs w:val="24"/>
        </w:rPr>
        <w:t>ами</w:t>
      </w:r>
      <w:proofErr w:type="spellEnd"/>
      <w:r w:rsidR="00B44BFC" w:rsidRPr="006B61A9">
        <w:rPr>
          <w:sz w:val="24"/>
          <w:szCs w:val="24"/>
        </w:rPr>
        <w:t>)</w:t>
      </w:r>
      <w:r w:rsidRPr="006B61A9">
        <w:rPr>
          <w:sz w:val="24"/>
          <w:szCs w:val="24"/>
        </w:rPr>
        <w:t xml:space="preserve"> в Техническом задании, поле «ЭКВИВАЛЕНТ (заполняется Участником в случае если предлагаемая продукция отличается от заявленной Заказчиком</w:t>
      </w:r>
      <w:r w:rsidR="00B44BFC" w:rsidRPr="006B61A9">
        <w:rPr>
          <w:sz w:val="24"/>
          <w:szCs w:val="24"/>
        </w:rPr>
        <w:t>(</w:t>
      </w:r>
      <w:proofErr w:type="spellStart"/>
      <w:r w:rsidR="00B44BFC" w:rsidRPr="006B61A9">
        <w:rPr>
          <w:sz w:val="24"/>
          <w:szCs w:val="24"/>
        </w:rPr>
        <w:t>ами</w:t>
      </w:r>
      <w:proofErr w:type="spellEnd"/>
      <w:r w:rsidR="00B44BFC" w:rsidRPr="006B61A9">
        <w:rPr>
          <w:sz w:val="24"/>
          <w:szCs w:val="24"/>
        </w:rPr>
        <w:t>)</w:t>
      </w:r>
      <w:r w:rsidRPr="006B61A9">
        <w:rPr>
          <w:sz w:val="24"/>
          <w:szCs w:val="24"/>
        </w:rPr>
        <w:t>) Наименование, тип, марка, ГОСТ, ТУ и прочие сведения об эквиваленте» не заполняется. Указанное поле заполняется Участником в случае если предлагаемая продукция отличается от заявленной Заказчиком</w:t>
      </w:r>
      <w:r w:rsidR="00B44BFC" w:rsidRPr="006B61A9">
        <w:rPr>
          <w:sz w:val="24"/>
          <w:szCs w:val="24"/>
        </w:rPr>
        <w:t>(</w:t>
      </w:r>
      <w:proofErr w:type="spellStart"/>
      <w:r w:rsidR="00B44BFC" w:rsidRPr="006B61A9">
        <w:rPr>
          <w:sz w:val="24"/>
          <w:szCs w:val="24"/>
        </w:rPr>
        <w:t>ами</w:t>
      </w:r>
      <w:proofErr w:type="spellEnd"/>
      <w:r w:rsidR="00B44BFC" w:rsidRPr="006B61A9">
        <w:rPr>
          <w:sz w:val="24"/>
          <w:szCs w:val="24"/>
        </w:rPr>
        <w:t>)</w:t>
      </w:r>
      <w:r w:rsidRPr="006B61A9">
        <w:rPr>
          <w:sz w:val="24"/>
          <w:szCs w:val="24"/>
        </w:rPr>
        <w:t>. При этом в поле «ЭКВИВАЛЕНТ (заполняется Участником в случае если предлагаемая продукция отличается от заявленной Заказчиком</w:t>
      </w:r>
      <w:r w:rsidR="00B44BFC" w:rsidRPr="006B61A9">
        <w:rPr>
          <w:sz w:val="24"/>
          <w:szCs w:val="24"/>
        </w:rPr>
        <w:t>(</w:t>
      </w:r>
      <w:proofErr w:type="spellStart"/>
      <w:r w:rsidR="00B44BFC" w:rsidRPr="006B61A9">
        <w:rPr>
          <w:sz w:val="24"/>
          <w:szCs w:val="24"/>
        </w:rPr>
        <w:t>ами</w:t>
      </w:r>
      <w:proofErr w:type="spellEnd"/>
      <w:r w:rsidR="00B44BFC" w:rsidRPr="006B61A9">
        <w:rPr>
          <w:sz w:val="24"/>
          <w:szCs w:val="24"/>
        </w:rPr>
        <w:t>)</w:t>
      </w:r>
      <w:r w:rsidRPr="006B61A9">
        <w:rPr>
          <w:sz w:val="24"/>
          <w:szCs w:val="24"/>
        </w:rPr>
        <w:t>) Наименование, тип, марка, ГОСТ, ТУ и прочие сведения об эквиваленте» указывается наименование продукции, тип, марка и иные параметры предлагаемого к поставке Участником эквивалента, а в поле «Наименование продукции, Тип, марка» указывается наименование продукции, тип, марка согласно технического задания.</w:t>
      </w:r>
    </w:p>
    <w:p w:rsidR="003952F4" w:rsidRPr="006B61A9" w:rsidRDefault="003F5694" w:rsidP="006B61A9">
      <w:pPr>
        <w:pStyle w:val="aff0"/>
        <w:tabs>
          <w:tab w:val="clear" w:pos="360"/>
        </w:tabs>
        <w:snapToGrid w:val="0"/>
        <w:spacing w:before="100" w:beforeAutospacing="1" w:line="240" w:lineRule="auto"/>
        <w:ind w:left="1134" w:firstLine="0"/>
        <w:rPr>
          <w:color w:val="00B0F0"/>
        </w:rPr>
        <w:sectPr w:rsidR="003952F4" w:rsidRPr="006B61A9" w:rsidSect="006B61A9">
          <w:pgSz w:w="16838" w:h="11906" w:orient="landscape" w:code="9"/>
          <w:pgMar w:top="568" w:right="567" w:bottom="142" w:left="539" w:header="680" w:footer="278" w:gutter="0"/>
          <w:cols w:space="708"/>
          <w:titlePg/>
          <w:docGrid w:linePitch="360"/>
        </w:sectPr>
      </w:pPr>
      <w:r w:rsidRPr="006B61A9">
        <w:rPr>
          <w:color w:val="00B0F0"/>
        </w:rPr>
        <w:t xml:space="preserve"> </w:t>
      </w:r>
    </w:p>
    <w:p w:rsidR="00D8740D" w:rsidRPr="006B61A9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4" w:name="_Toc239334114"/>
      <w:r w:rsidRPr="006B61A9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6B61A9">
        <w:rPr>
          <w:i/>
          <w:szCs w:val="24"/>
          <w:shd w:val="clear" w:color="auto" w:fill="FFFF99"/>
          <w:lang w:val="ru-RU" w:eastAsia="ru-RU"/>
        </w:rPr>
        <w:t>ВТОРОЙ</w:t>
      </w:r>
      <w:r w:rsidRPr="006B61A9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4"/>
    </w:p>
    <w:p w:rsidR="00211593" w:rsidRPr="006B61A9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5" w:name="_Ref55335823"/>
      <w:bookmarkStart w:id="216" w:name="_Ref55336359"/>
      <w:bookmarkStart w:id="217" w:name="_Toc57314675"/>
      <w:bookmarkStart w:id="218" w:name="_Toc69728989"/>
      <w:bookmarkStart w:id="219" w:name="_Toc98253939"/>
      <w:bookmarkStart w:id="220" w:name="_Toc165173865"/>
      <w:bookmarkStart w:id="221" w:name="_Toc423423672"/>
      <w:bookmarkStart w:id="222" w:name="_Toc441131118"/>
      <w:bookmarkStart w:id="223" w:name="_Toc239334115"/>
      <w:bookmarkEnd w:id="46"/>
      <w:bookmarkEnd w:id="103"/>
      <w:bookmarkEnd w:id="104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6B61A9">
        <w:rPr>
          <w:sz w:val="24"/>
          <w:szCs w:val="24"/>
        </w:rPr>
        <w:t xml:space="preserve">Анкета (форма </w:t>
      </w:r>
      <w:r w:rsidR="001F459A" w:rsidRPr="006B61A9">
        <w:rPr>
          <w:sz w:val="24"/>
          <w:szCs w:val="24"/>
          <w:lang w:val="ru-RU"/>
        </w:rPr>
        <w:t>3</w:t>
      </w:r>
      <w:r w:rsidRPr="006B61A9">
        <w:rPr>
          <w:sz w:val="24"/>
          <w:szCs w:val="24"/>
        </w:rPr>
        <w:t>)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:rsidR="00211593" w:rsidRPr="006B61A9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4" w:name="_Toc98253940"/>
      <w:bookmarkStart w:id="225" w:name="_Toc157248192"/>
      <w:bookmarkStart w:id="226" w:name="_Toc157496561"/>
      <w:bookmarkStart w:id="227" w:name="_Toc158206100"/>
      <w:bookmarkStart w:id="228" w:name="_Toc164057785"/>
      <w:bookmarkStart w:id="229" w:name="_Toc164137135"/>
      <w:bookmarkStart w:id="230" w:name="_Toc164161295"/>
      <w:bookmarkStart w:id="231" w:name="_Toc165173866"/>
      <w:bookmarkStart w:id="232" w:name="_Toc439170688"/>
      <w:bookmarkStart w:id="233" w:name="_Toc439172790"/>
      <w:bookmarkStart w:id="234" w:name="_Toc439173234"/>
      <w:bookmarkStart w:id="235" w:name="_Toc439238230"/>
      <w:bookmarkStart w:id="236" w:name="_Toc439252778"/>
      <w:bookmarkStart w:id="237" w:name="_Ref440272119"/>
      <w:bookmarkStart w:id="238" w:name="_Toc440361389"/>
      <w:bookmarkStart w:id="239" w:name="_Toc441131119"/>
      <w:bookmarkStart w:id="240" w:name="_Toc442265396"/>
      <w:bookmarkStart w:id="241" w:name="_Ref444173154"/>
      <w:bookmarkStart w:id="242" w:name="_Toc447292633"/>
      <w:bookmarkStart w:id="243" w:name="_Toc461809079"/>
      <w:bookmarkStart w:id="244" w:name="_Toc463514498"/>
      <w:bookmarkStart w:id="245" w:name="_Toc466908618"/>
      <w:bookmarkStart w:id="246" w:name="_Toc469479688"/>
      <w:bookmarkStart w:id="247" w:name="_Toc471986638"/>
      <w:bookmarkStart w:id="248" w:name="_Toc498509272"/>
      <w:bookmarkStart w:id="249" w:name="_Toc524939628"/>
      <w:bookmarkStart w:id="250" w:name="_Toc239334116"/>
      <w:r w:rsidRPr="006B61A9">
        <w:rPr>
          <w:sz w:val="24"/>
          <w:szCs w:val="24"/>
        </w:rPr>
        <w:t>Форма Анкеты Участника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211593" w:rsidRPr="006B61A9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B61A9">
        <w:rPr>
          <w:b/>
          <w:color w:val="000000"/>
          <w:spacing w:val="36"/>
          <w:szCs w:val="24"/>
        </w:rPr>
        <w:t>начало формы</w:t>
      </w:r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B61A9">
        <w:rPr>
          <w:b/>
          <w:szCs w:val="24"/>
        </w:rPr>
        <w:t>Анкета Участника</w:t>
      </w:r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6B61A9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6B61A9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color w:val="000000"/>
          <w:szCs w:val="24"/>
        </w:rPr>
        <w:t xml:space="preserve">Право заключения </w:t>
      </w:r>
      <w:r w:rsidRPr="006B61A9">
        <w:rPr>
          <w:szCs w:val="24"/>
        </w:rPr>
        <w:t>Договора(</w:t>
      </w:r>
      <w:proofErr w:type="spellStart"/>
      <w:r w:rsidRPr="006B61A9">
        <w:rPr>
          <w:szCs w:val="24"/>
        </w:rPr>
        <w:t>ов</w:t>
      </w:r>
      <w:proofErr w:type="spellEnd"/>
      <w:r w:rsidRPr="006B61A9">
        <w:rPr>
          <w:szCs w:val="24"/>
        </w:rPr>
        <w:t xml:space="preserve">) на _____________________________________________________ </w:t>
      </w:r>
    </w:p>
    <w:p w:rsidR="0024266D" w:rsidRPr="006B61A9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6B61A9" w:rsidRDefault="0024266D" w:rsidP="0024266D">
      <w:pPr>
        <w:rPr>
          <w:color w:val="000000"/>
          <w:szCs w:val="24"/>
        </w:rPr>
      </w:pPr>
    </w:p>
    <w:p w:rsidR="001F459A" w:rsidRPr="006B61A9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6B61A9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6B61A9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6B61A9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6B61A9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6B61A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6B61A9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6B61A9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6B61A9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6B61A9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6B61A9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6B61A9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6B61A9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6B61A9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6B61A9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6B61A9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6B61A9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6B61A9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6B61A9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6B61A9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6B61A9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6B61A9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6B61A9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6B61A9">
              <w:rPr>
                <w:i/>
                <w:szCs w:val="24"/>
              </w:rPr>
              <w:t>(для юридического лица)</w:t>
            </w:r>
            <w:r w:rsidRPr="006B61A9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6B61A9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6B61A9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6B61A9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szCs w:val="24"/>
              </w:rPr>
              <w:t>Телефоны Участника (с указанием кода города)</w:t>
            </w:r>
          </w:p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6B61A9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6B61A9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6B61A9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szCs w:val="24"/>
              </w:rPr>
              <w:t>Факс Участника (с указанием кода города)</w:t>
            </w:r>
          </w:p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6B61A9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6B61A9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szCs w:val="24"/>
              </w:rPr>
              <w:t>Адрес электронной почты Участника</w:t>
            </w:r>
          </w:p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B61A9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6B61A9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6B61A9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6B61A9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1" w:name="_Toc439170689"/>
      <w:bookmarkStart w:id="252" w:name="_Toc439172791"/>
      <w:bookmarkStart w:id="253" w:name="_Toc439173235"/>
      <w:bookmarkStart w:id="254" w:name="_Toc439238231"/>
      <w:bookmarkStart w:id="255" w:name="_Toc439252779"/>
      <w:bookmarkStart w:id="256" w:name="_Ref440272147"/>
      <w:bookmarkStart w:id="257" w:name="_Toc440361390"/>
      <w:bookmarkStart w:id="258" w:name="_Toc441131120"/>
      <w:bookmarkStart w:id="259" w:name="_Ref444173080"/>
      <w:bookmarkStart w:id="260" w:name="_Ref444173192"/>
    </w:p>
    <w:p w:rsidR="00D51BC8" w:rsidRPr="006B61A9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6B61A9">
        <w:rPr>
          <w:color w:val="000000"/>
        </w:rPr>
        <w:t>___________________________________</w:t>
      </w:r>
    </w:p>
    <w:p w:rsidR="00D51BC8" w:rsidRPr="006B61A9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6B61A9">
        <w:rPr>
          <w:color w:val="000000"/>
          <w:vertAlign w:val="superscript"/>
        </w:rPr>
        <w:t>(подпись, М.П.)</w:t>
      </w:r>
    </w:p>
    <w:p w:rsidR="00D51BC8" w:rsidRPr="006B61A9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6B61A9">
        <w:rPr>
          <w:color w:val="000000"/>
        </w:rPr>
        <w:t>___________________________________</w:t>
      </w:r>
    </w:p>
    <w:p w:rsidR="00D51BC8" w:rsidRPr="006B61A9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6B61A9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6B61A9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6B61A9">
        <w:br w:type="page"/>
      </w:r>
    </w:p>
    <w:p w:rsidR="00211593" w:rsidRPr="006B61A9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1" w:name="_Toc125426243"/>
      <w:bookmarkStart w:id="262" w:name="_Toc466908620"/>
      <w:bookmarkStart w:id="263" w:name="_Toc469479690"/>
      <w:bookmarkStart w:id="264" w:name="_Toc471986640"/>
      <w:bookmarkStart w:id="265" w:name="_Toc498509274"/>
      <w:bookmarkStart w:id="266" w:name="_Toc524939630"/>
      <w:bookmarkStart w:id="267" w:name="_Toc535853819"/>
      <w:bookmarkStart w:id="268" w:name="_Toc536020450"/>
      <w:bookmarkStart w:id="269" w:name="_Toc396984070"/>
      <w:bookmarkStart w:id="270" w:name="_Toc423423673"/>
      <w:bookmarkStart w:id="271" w:name="_Toc439170691"/>
      <w:bookmarkStart w:id="272" w:name="_Toc439172793"/>
      <w:bookmarkStart w:id="273" w:name="_Toc439173237"/>
      <w:bookmarkStart w:id="274" w:name="_Toc439238233"/>
      <w:bookmarkStart w:id="275" w:name="_Toc439252780"/>
      <w:bookmarkStart w:id="276" w:name="_Toc439323754"/>
      <w:bookmarkStart w:id="277" w:name="_Toc440361391"/>
      <w:bookmarkStart w:id="278" w:name="_Toc440376146"/>
      <w:bookmarkStart w:id="279" w:name="_Toc440376273"/>
      <w:bookmarkStart w:id="280" w:name="_Toc440382531"/>
      <w:bookmarkStart w:id="281" w:name="_Toc440447201"/>
      <w:bookmarkStart w:id="282" w:name="_Toc440632362"/>
      <w:bookmarkStart w:id="283" w:name="_Toc440875134"/>
      <w:bookmarkStart w:id="284" w:name="_Toc441131121"/>
      <w:bookmarkStart w:id="285" w:name="_Toc441485149"/>
      <w:bookmarkStart w:id="286" w:name="_Toc441503334"/>
      <w:bookmarkStart w:id="287" w:name="_Toc441572126"/>
      <w:bookmarkStart w:id="288" w:name="_Toc441575218"/>
      <w:bookmarkStart w:id="289" w:name="_Toc442195887"/>
      <w:bookmarkStart w:id="290" w:name="_Toc442251929"/>
      <w:bookmarkStart w:id="291" w:name="_Toc442258878"/>
      <w:bookmarkStart w:id="292" w:name="_Toc442259118"/>
      <w:bookmarkStart w:id="293" w:name="_Toc442265429"/>
      <w:bookmarkStart w:id="294" w:name="_Toc447292635"/>
      <w:bookmarkStart w:id="295" w:name="_Toc461809081"/>
      <w:bookmarkStart w:id="296" w:name="_Toc463514500"/>
      <w:bookmarkStart w:id="297" w:name="_Toc239334117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6B61A9">
        <w:rPr>
          <w:sz w:val="24"/>
          <w:szCs w:val="24"/>
        </w:rPr>
        <w:lastRenderedPageBreak/>
        <w:t>Инструкции по заполнению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97"/>
      <w:r w:rsidRPr="006B61A9">
        <w:rPr>
          <w:sz w:val="24"/>
          <w:szCs w:val="24"/>
        </w:rPr>
        <w:t xml:space="preserve"> 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211593" w:rsidRPr="006B61A9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B61A9">
        <w:rPr>
          <w:sz w:val="24"/>
          <w:szCs w:val="24"/>
        </w:rPr>
        <w:t>т.ч</w:t>
      </w:r>
      <w:proofErr w:type="spellEnd"/>
      <w:r w:rsidRPr="006B61A9">
        <w:rPr>
          <w:sz w:val="24"/>
          <w:szCs w:val="24"/>
        </w:rPr>
        <w:t>. организационно-правовую форму) и свой юридический адрес.</w:t>
      </w:r>
    </w:p>
    <w:p w:rsidR="005715C7" w:rsidRPr="006B61A9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  <w:lang w:val="ru-RU"/>
        </w:rPr>
        <w:t>Указывается предмет закупки.</w:t>
      </w:r>
    </w:p>
    <w:p w:rsidR="00211593" w:rsidRPr="006B61A9" w:rsidRDefault="009A1E35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Участники должны заполнить приведенные выше таблицы по позициям</w:t>
      </w:r>
      <w:r w:rsidR="001F4994" w:rsidRPr="006B61A9">
        <w:rPr>
          <w:sz w:val="24"/>
          <w:szCs w:val="24"/>
          <w:lang w:val="ru-RU"/>
        </w:rPr>
        <w:t xml:space="preserve"> </w:t>
      </w:r>
      <w:r w:rsidR="00A85552" w:rsidRPr="006B61A9">
        <w:rPr>
          <w:sz w:val="24"/>
          <w:szCs w:val="24"/>
          <w:lang w:val="ru-RU"/>
        </w:rPr>
        <w:t>(1-5)</w:t>
      </w:r>
      <w:r w:rsidRPr="006B61A9">
        <w:rPr>
          <w:sz w:val="24"/>
          <w:szCs w:val="24"/>
        </w:rPr>
        <w:t xml:space="preserve">. </w:t>
      </w:r>
    </w:p>
    <w:p w:rsidR="00211593" w:rsidRPr="006B61A9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Pr="006B61A9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RPr="006B61A9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8" w:name="_Toc318208007"/>
    </w:p>
    <w:p w:rsidR="003A501D" w:rsidRPr="006B61A9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99" w:name="_Toc188453053"/>
      <w:bookmarkStart w:id="300" w:name="_Toc67945336"/>
      <w:bookmarkStart w:id="301" w:name="_Toc67946715"/>
      <w:bookmarkStart w:id="302" w:name="_Ref449017298"/>
      <w:bookmarkStart w:id="303" w:name="_Toc58842956"/>
      <w:bookmarkStart w:id="304" w:name="_Toc58840200"/>
      <w:bookmarkStart w:id="305" w:name="_Toc239334118"/>
      <w:bookmarkEnd w:id="35"/>
      <w:bookmarkEnd w:id="36"/>
      <w:bookmarkEnd w:id="298"/>
      <w:r w:rsidRPr="006B61A9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034FFD" w:rsidRPr="006B61A9">
        <w:rPr>
          <w:sz w:val="24"/>
          <w:szCs w:val="24"/>
          <w:lang w:val="ru-RU"/>
        </w:rPr>
        <w:t>4</w:t>
      </w:r>
      <w:r w:rsidRPr="006B61A9">
        <w:rPr>
          <w:sz w:val="24"/>
          <w:szCs w:val="24"/>
          <w:lang w:val="ru-RU"/>
        </w:rPr>
        <w:t>)</w:t>
      </w:r>
      <w:bookmarkEnd w:id="299"/>
      <w:bookmarkEnd w:id="305"/>
    </w:p>
    <w:p w:rsidR="003A501D" w:rsidRPr="006B61A9" w:rsidRDefault="003A501D" w:rsidP="003A501D">
      <w:pPr>
        <w:rPr>
          <w:lang w:val="x-none" w:eastAsia="x-none"/>
        </w:rPr>
      </w:pP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>(</w:t>
      </w:r>
      <w:r w:rsidRPr="006B61A9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B61A9">
        <w:rPr>
          <w:szCs w:val="24"/>
        </w:rPr>
        <w:t>)</w:t>
      </w:r>
    </w:p>
    <w:p w:rsidR="003A501D" w:rsidRPr="006B61A9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06" w:name="_Toc188453054"/>
      <w:bookmarkStart w:id="307" w:name="_Toc239334119"/>
      <w:r w:rsidRPr="006B61A9">
        <w:rPr>
          <w:sz w:val="24"/>
          <w:szCs w:val="24"/>
        </w:rPr>
        <w:t xml:space="preserve">Форма </w:t>
      </w:r>
      <w:r w:rsidRPr="006B61A9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6"/>
      <w:r w:rsidRPr="006B61A9">
        <w:rPr>
          <w:sz w:val="24"/>
          <w:szCs w:val="24"/>
          <w:lang w:val="ru-RU"/>
        </w:rPr>
        <w:t>ки</w:t>
      </w:r>
      <w:bookmarkEnd w:id="307"/>
    </w:p>
    <w:p w:rsidR="003A501D" w:rsidRPr="006B61A9" w:rsidRDefault="003A501D" w:rsidP="003A501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B61A9">
        <w:rPr>
          <w:b/>
          <w:spacing w:val="36"/>
          <w:szCs w:val="24"/>
        </w:rPr>
        <w:t>начало формы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6B61A9" w:rsidRDefault="003A501D" w:rsidP="003A501D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6B61A9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>Наименование и адрес Участника: _______________________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>Право заключения Договора(</w:t>
      </w:r>
      <w:proofErr w:type="spellStart"/>
      <w:r w:rsidRPr="006B61A9">
        <w:rPr>
          <w:szCs w:val="24"/>
        </w:rPr>
        <w:t>ов</w:t>
      </w:r>
      <w:proofErr w:type="spellEnd"/>
      <w:r w:rsidRPr="006B61A9">
        <w:rPr>
          <w:szCs w:val="24"/>
        </w:rPr>
        <w:t xml:space="preserve">) на _____________________________________________________ 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6B61A9">
        <w:rPr>
          <w:rStyle w:val="afffffffff1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A501D" w:rsidRPr="006B61A9" w:rsidTr="004846E3">
        <w:trPr>
          <w:trHeight w:val="1022"/>
        </w:trPr>
        <w:tc>
          <w:tcPr>
            <w:tcW w:w="565" w:type="dxa"/>
            <w:vAlign w:val="center"/>
          </w:tcPr>
          <w:p w:rsidR="003A501D" w:rsidRPr="006B61A9" w:rsidRDefault="003A501D" w:rsidP="004846E3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6B61A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3A501D" w:rsidRPr="006B61A9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B61A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3A501D" w:rsidRPr="006B61A9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B61A9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3A501D" w:rsidRPr="006B61A9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B61A9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3A501D" w:rsidRPr="006B61A9" w:rsidRDefault="003A501D" w:rsidP="00693931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B61A9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3A501D" w:rsidRPr="006B61A9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B61A9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3A501D" w:rsidRPr="006B61A9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B61A9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3A501D" w:rsidRPr="006B61A9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B61A9">
              <w:rPr>
                <w:b/>
              </w:rPr>
              <w:t>Примечание</w:t>
            </w:r>
          </w:p>
        </w:tc>
      </w:tr>
      <w:tr w:rsidR="003A501D" w:rsidRPr="006B61A9" w:rsidTr="004846E3">
        <w:trPr>
          <w:trHeight w:val="256"/>
        </w:trPr>
        <w:tc>
          <w:tcPr>
            <w:tcW w:w="565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B61A9">
              <w:t>1</w:t>
            </w:r>
          </w:p>
        </w:tc>
        <w:tc>
          <w:tcPr>
            <w:tcW w:w="1953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6B61A9" w:rsidTr="004846E3">
        <w:trPr>
          <w:trHeight w:val="256"/>
        </w:trPr>
        <w:tc>
          <w:tcPr>
            <w:tcW w:w="565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B61A9">
              <w:t>2</w:t>
            </w:r>
          </w:p>
        </w:tc>
        <w:tc>
          <w:tcPr>
            <w:tcW w:w="1953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6B61A9" w:rsidTr="004846E3">
        <w:trPr>
          <w:trHeight w:val="256"/>
        </w:trPr>
        <w:tc>
          <w:tcPr>
            <w:tcW w:w="565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B61A9">
              <w:t>3</w:t>
            </w:r>
          </w:p>
        </w:tc>
        <w:tc>
          <w:tcPr>
            <w:tcW w:w="1953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6B61A9" w:rsidTr="004846E3">
        <w:trPr>
          <w:trHeight w:val="256"/>
        </w:trPr>
        <w:tc>
          <w:tcPr>
            <w:tcW w:w="565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B61A9">
              <w:t>…</w:t>
            </w:r>
          </w:p>
        </w:tc>
        <w:tc>
          <w:tcPr>
            <w:tcW w:w="1953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6B61A9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6B61A9">
        <w:rPr>
          <w:rStyle w:val="afffffffff1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6B61A9">
        <w:rPr>
          <w:szCs w:val="24"/>
        </w:rPr>
        <w:t>____________________________________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>(подпись, М.П.)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6B61A9">
        <w:rPr>
          <w:szCs w:val="24"/>
        </w:rPr>
        <w:t>____________________________________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>(фамилия, имя, отчество подписавшего, должность)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A501D" w:rsidRPr="006B61A9" w:rsidRDefault="003A501D" w:rsidP="003A501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B61A9">
        <w:rPr>
          <w:b/>
          <w:spacing w:val="36"/>
          <w:szCs w:val="24"/>
        </w:rPr>
        <w:t>конец формы</w:t>
      </w:r>
    </w:p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6B61A9">
        <w:rPr>
          <w:b/>
          <w:color w:val="FF0000"/>
          <w:szCs w:val="24"/>
        </w:rPr>
        <w:br w:type="page"/>
      </w:r>
    </w:p>
    <w:p w:rsidR="003A501D" w:rsidRPr="006B61A9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8" w:name="_Toc188453055"/>
      <w:bookmarkStart w:id="309" w:name="_Toc239334120"/>
      <w:r w:rsidRPr="006B61A9">
        <w:rPr>
          <w:sz w:val="24"/>
          <w:szCs w:val="24"/>
        </w:rPr>
        <w:lastRenderedPageBreak/>
        <w:t>Инструкции по заполнению</w:t>
      </w:r>
      <w:bookmarkEnd w:id="308"/>
      <w:bookmarkEnd w:id="309"/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B61A9">
        <w:rPr>
          <w:sz w:val="24"/>
          <w:szCs w:val="24"/>
        </w:rPr>
        <w:t>т.ч</w:t>
      </w:r>
      <w:proofErr w:type="spellEnd"/>
      <w:r w:rsidRPr="006B61A9">
        <w:rPr>
          <w:sz w:val="24"/>
          <w:szCs w:val="24"/>
        </w:rPr>
        <w:t>. организационно-правовую форму) и свой адрес.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Указывается предмет закупки.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6B61A9">
        <w:rPr>
          <w:sz w:val="24"/>
          <w:szCs w:val="24"/>
          <w:lang w:val="ru-RU"/>
        </w:rPr>
        <w:t>ки,</w:t>
      </w:r>
      <w:r w:rsidRPr="006B61A9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6B61A9">
        <w:rPr>
          <w:sz w:val="24"/>
          <w:szCs w:val="24"/>
          <w:lang w:val="ru-RU"/>
        </w:rPr>
        <w:t>ки</w:t>
      </w:r>
      <w:r w:rsidRPr="006B61A9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6B61A9">
        <w:rPr>
          <w:sz w:val="24"/>
          <w:szCs w:val="24"/>
          <w:lang w:val="ru-RU"/>
        </w:rPr>
        <w:t>.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693931" w:rsidRPr="006B61A9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1875)</w:t>
      </w:r>
      <w:r w:rsidRPr="006B61A9">
        <w:rPr>
          <w:sz w:val="24"/>
          <w:szCs w:val="24"/>
        </w:rPr>
        <w:t xml:space="preserve">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693931" w:rsidRPr="006B61A9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6B61A9">
        <w:rPr>
          <w:sz w:val="24"/>
          <w:szCs w:val="24"/>
        </w:rPr>
        <w:t xml:space="preserve">. 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3A501D" w:rsidRPr="006B61A9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6B61A9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A501D" w:rsidRPr="006B61A9" w:rsidTr="004846E3">
        <w:tc>
          <w:tcPr>
            <w:tcW w:w="7403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B61A9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B61A9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B61A9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A501D" w:rsidRPr="006B61A9" w:rsidTr="004846E3">
        <w:tc>
          <w:tcPr>
            <w:tcW w:w="7403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B61A9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6B61A9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3A501D" w:rsidRPr="006B61A9" w:rsidRDefault="000A5100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3A501D" w:rsidRPr="006B61A9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A501D" w:rsidRPr="006B61A9" w:rsidTr="004846E3">
        <w:tc>
          <w:tcPr>
            <w:tcW w:w="7403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B61A9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B61A9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A501D" w:rsidRPr="006B61A9" w:rsidRDefault="000A5100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3A501D" w:rsidRPr="006B61A9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A501D" w:rsidRPr="006B61A9" w:rsidTr="004846E3">
        <w:tc>
          <w:tcPr>
            <w:tcW w:w="7403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B61A9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3A501D" w:rsidRPr="006B61A9" w:rsidRDefault="003A501D" w:rsidP="00034FFD">
            <w:pPr>
              <w:ind w:firstLine="0"/>
              <w:jc w:val="center"/>
              <w:rPr>
                <w:szCs w:val="24"/>
              </w:rPr>
            </w:pPr>
            <w:r w:rsidRPr="006B61A9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3A501D" w:rsidRPr="006B61A9" w:rsidRDefault="000A5100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3A501D" w:rsidRPr="006B61A9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3A501D" w:rsidRPr="006B61A9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A501D" w:rsidRPr="006B61A9" w:rsidTr="004846E3">
        <w:tc>
          <w:tcPr>
            <w:tcW w:w="7403" w:type="dxa"/>
            <w:shd w:val="clear" w:color="auto" w:fill="auto"/>
          </w:tcPr>
          <w:p w:rsidR="003A501D" w:rsidRPr="006B61A9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B61A9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3A501D" w:rsidRPr="006B61A9" w:rsidRDefault="003A501D" w:rsidP="00034FFD">
            <w:pPr>
              <w:ind w:firstLine="0"/>
              <w:jc w:val="center"/>
              <w:rPr>
                <w:szCs w:val="24"/>
              </w:rPr>
            </w:pPr>
            <w:proofErr w:type="spellStart"/>
            <w:r w:rsidRPr="006B61A9">
              <w:rPr>
                <w:szCs w:val="24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3A501D" w:rsidRPr="006B61A9" w:rsidRDefault="000A5100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3A501D" w:rsidRPr="006B61A9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3A501D" w:rsidRPr="006B61A9">
                <w:rPr>
                  <w:rStyle w:val="ae"/>
                  <w:sz w:val="24"/>
                  <w:szCs w:val="24"/>
                </w:rPr>
                <w:t>://</w:t>
              </w:r>
              <w:proofErr w:type="spellStart"/>
              <w:r w:rsidR="003A501D" w:rsidRPr="006B61A9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proofErr w:type="spellEnd"/>
              <w:r w:rsidR="003A501D" w:rsidRPr="006B61A9">
                <w:rPr>
                  <w:rStyle w:val="ae"/>
                  <w:sz w:val="24"/>
                  <w:szCs w:val="24"/>
                </w:rPr>
                <w:t>-</w:t>
              </w:r>
              <w:proofErr w:type="spellStart"/>
              <w:r w:rsidR="003A501D" w:rsidRPr="006B61A9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3A501D" w:rsidRPr="006B61A9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6B61A9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proofErr w:type="spellEnd"/>
              <w:r w:rsidR="003A501D" w:rsidRPr="006B61A9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6B61A9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proofErr w:type="spellEnd"/>
              <w:r w:rsidR="003A501D" w:rsidRPr="006B61A9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3A501D" w:rsidRPr="006B61A9">
                <w:rPr>
                  <w:rStyle w:val="ae"/>
                  <w:sz w:val="24"/>
                  <w:szCs w:val="24"/>
                  <w:lang w:val="en-US"/>
                </w:rPr>
                <w:t>ru</w:t>
              </w:r>
              <w:proofErr w:type="spellEnd"/>
              <w:r w:rsidR="003A501D" w:rsidRPr="006B61A9">
                <w:rPr>
                  <w:rStyle w:val="ae"/>
                  <w:sz w:val="24"/>
                  <w:szCs w:val="24"/>
                </w:rPr>
                <w:t>/</w:t>
              </w:r>
              <w:proofErr w:type="spellStart"/>
              <w:r w:rsidR="003A501D" w:rsidRPr="006B61A9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3A501D" w:rsidRPr="006B61A9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3A501D" w:rsidRPr="006B61A9" w:rsidRDefault="003A501D" w:rsidP="003A501D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</w:pPr>
    </w:p>
    <w:p w:rsidR="003A501D" w:rsidRPr="006B61A9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"/>
          <w:szCs w:val="2"/>
        </w:rPr>
        <w:sectPr w:rsidR="003A501D" w:rsidRPr="006B61A9" w:rsidSect="00F43CF6">
          <w:footerReference w:type="even" r:id="rId15"/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3A501D" w:rsidRPr="006B61A9" w:rsidRDefault="003A501D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</w:p>
    <w:p w:rsidR="0010187E" w:rsidRPr="006B61A9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10" w:name="_Toc239334121"/>
      <w:r w:rsidRPr="006B61A9">
        <w:rPr>
          <w:i/>
          <w:sz w:val="24"/>
          <w:szCs w:val="24"/>
          <w:shd w:val="clear" w:color="auto" w:fill="FFFF99"/>
          <w:lang w:eastAsia="ru-RU"/>
        </w:rPr>
        <w:t>ДОКУМЕНТЫ ДЛЯ ПРОВЕДЕНИЯ ОЦЕНОЧНОЙ СТАДИИ</w:t>
      </w:r>
      <w:bookmarkEnd w:id="300"/>
      <w:bookmarkEnd w:id="301"/>
      <w:bookmarkEnd w:id="310"/>
    </w:p>
    <w:p w:rsidR="0010187E" w:rsidRPr="006B61A9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6B61A9" w:rsidRDefault="0010187E" w:rsidP="003D3475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311" w:name="_Toc239334122"/>
      <w:r w:rsidRPr="006B61A9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D6755B" w:rsidRPr="006B61A9">
        <w:rPr>
          <w:sz w:val="24"/>
          <w:szCs w:val="24"/>
          <w:lang w:val="ru-RU"/>
        </w:rPr>
        <w:t>5</w:t>
      </w:r>
      <w:r w:rsidRPr="006B61A9">
        <w:rPr>
          <w:sz w:val="24"/>
          <w:szCs w:val="24"/>
        </w:rPr>
        <w:t>)</w:t>
      </w:r>
      <w:bookmarkEnd w:id="302"/>
      <w:bookmarkEnd w:id="311"/>
    </w:p>
    <w:p w:rsidR="0010187E" w:rsidRPr="006B61A9" w:rsidRDefault="0010187E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312" w:name="_Toc98253943"/>
      <w:bookmarkStart w:id="313" w:name="_Toc157248195"/>
      <w:bookmarkStart w:id="314" w:name="_Toc157496564"/>
      <w:bookmarkStart w:id="315" w:name="_Toc158206103"/>
      <w:bookmarkStart w:id="316" w:name="_Toc164057788"/>
      <w:bookmarkStart w:id="317" w:name="_Toc164137138"/>
      <w:bookmarkStart w:id="318" w:name="_Toc164161298"/>
      <w:bookmarkStart w:id="319" w:name="_Toc165173869"/>
      <w:bookmarkStart w:id="320" w:name="_Toc439170693"/>
      <w:bookmarkStart w:id="321" w:name="_Toc439172795"/>
      <w:bookmarkStart w:id="322" w:name="_Toc439173239"/>
      <w:bookmarkStart w:id="323" w:name="_Toc439238235"/>
      <w:bookmarkStart w:id="324" w:name="_Toc439252782"/>
      <w:bookmarkStart w:id="325" w:name="_Toc439323756"/>
      <w:bookmarkStart w:id="326" w:name="_Toc440361393"/>
      <w:bookmarkStart w:id="327" w:name="_Toc440376275"/>
      <w:bookmarkStart w:id="328" w:name="_Toc440382533"/>
      <w:bookmarkStart w:id="329" w:name="_Toc440447203"/>
      <w:bookmarkStart w:id="330" w:name="_Toc440632364"/>
      <w:bookmarkStart w:id="331" w:name="_Toc440875136"/>
      <w:bookmarkStart w:id="332" w:name="_Toc441131123"/>
      <w:bookmarkStart w:id="333" w:name="_Toc441572128"/>
      <w:bookmarkStart w:id="334" w:name="_Toc441575220"/>
      <w:bookmarkStart w:id="335" w:name="_Toc442195889"/>
      <w:bookmarkStart w:id="336" w:name="_Toc442251931"/>
      <w:bookmarkStart w:id="337" w:name="_Toc442258880"/>
      <w:bookmarkStart w:id="338" w:name="_Toc442259120"/>
      <w:bookmarkStart w:id="339" w:name="_Toc442265431"/>
      <w:bookmarkStart w:id="340" w:name="_Toc447292637"/>
      <w:bookmarkStart w:id="341" w:name="_Toc461809083"/>
      <w:bookmarkStart w:id="342" w:name="_Toc463514502"/>
      <w:bookmarkStart w:id="343" w:name="_Toc466908622"/>
      <w:bookmarkStart w:id="344" w:name="_Toc468196561"/>
      <w:bookmarkStart w:id="345" w:name="_Toc468446642"/>
      <w:bookmarkStart w:id="346" w:name="_Toc468446836"/>
      <w:bookmarkStart w:id="347" w:name="_Toc469479692"/>
      <w:bookmarkStart w:id="348" w:name="_Toc471986642"/>
      <w:bookmarkStart w:id="349" w:name="_Toc498509276"/>
      <w:bookmarkStart w:id="350" w:name="_Toc524939632"/>
      <w:bookmarkStart w:id="351" w:name="_Toc535853821"/>
      <w:bookmarkStart w:id="352" w:name="_Toc536020452"/>
      <w:bookmarkStart w:id="353" w:name="_Toc239334123"/>
      <w:r w:rsidRPr="006B61A9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10187E" w:rsidRPr="006B61A9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B61A9">
        <w:rPr>
          <w:b/>
          <w:color w:val="000000"/>
          <w:spacing w:val="36"/>
          <w:szCs w:val="24"/>
        </w:rPr>
        <w:t>начало формы</w:t>
      </w:r>
    </w:p>
    <w:p w:rsidR="0010187E" w:rsidRPr="006B61A9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6B61A9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B61A9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6B61A9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6B61A9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6B61A9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6B61A9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color w:val="000000"/>
          <w:szCs w:val="24"/>
        </w:rPr>
        <w:t xml:space="preserve">Право заключения </w:t>
      </w:r>
      <w:r w:rsidRPr="006B61A9">
        <w:rPr>
          <w:szCs w:val="24"/>
        </w:rPr>
        <w:t>Договора(</w:t>
      </w:r>
      <w:proofErr w:type="spellStart"/>
      <w:r w:rsidRPr="006B61A9">
        <w:rPr>
          <w:szCs w:val="24"/>
        </w:rPr>
        <w:t>ов</w:t>
      </w:r>
      <w:proofErr w:type="spellEnd"/>
      <w:r w:rsidRPr="006B61A9">
        <w:rPr>
          <w:szCs w:val="24"/>
        </w:rPr>
        <w:t xml:space="preserve">) на _____________________________________________________ </w:t>
      </w:r>
    </w:p>
    <w:p w:rsidR="0024266D" w:rsidRPr="006B61A9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6B61A9" w:rsidRDefault="0024266D" w:rsidP="0024266D">
      <w:pPr>
        <w:rPr>
          <w:color w:val="000000"/>
          <w:szCs w:val="24"/>
        </w:rPr>
      </w:pPr>
    </w:p>
    <w:p w:rsidR="0010187E" w:rsidRPr="006B61A9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1503EA" w:rsidRPr="006B61A9" w:rsidTr="00B2377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B61A9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6B61A9">
              <w:t>№</w:t>
            </w:r>
          </w:p>
          <w:p w:rsidR="001503EA" w:rsidRPr="006B61A9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6B61A9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FD" w:rsidRPr="006B61A9" w:rsidRDefault="00034FFD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B61A9">
              <w:t>Поставщик / Подрядчик / Исполнитель.</w:t>
            </w:r>
          </w:p>
          <w:p w:rsidR="001503EA" w:rsidRPr="006B61A9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B61A9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B61A9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B61A9">
              <w:t xml:space="preserve">Заказчик </w:t>
            </w:r>
            <w:r w:rsidRPr="006B61A9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B61A9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B61A9">
              <w:t>Описание договора</w:t>
            </w:r>
            <w:r w:rsidRPr="006B61A9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B61A9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B61A9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6B61A9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B61A9">
              <w:t>Сведения о рекламациях по перечисленным договорам</w:t>
            </w: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6B61A9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6B61A9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6B61A9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B61A9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B61A9">
              <w:rPr>
                <w:b/>
                <w:sz w:val="22"/>
              </w:rPr>
              <w:t>ИТОГО за полный год [</w:t>
            </w:r>
            <w:r w:rsidRPr="006B61A9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6B61A9">
              <w:rPr>
                <w:rStyle w:val="aff2"/>
                <w:bCs w:val="0"/>
                <w:sz w:val="22"/>
              </w:rPr>
              <w:t>2023</w:t>
            </w:r>
            <w:r w:rsidRPr="006B61A9">
              <w:rPr>
                <w:rStyle w:val="aff2"/>
                <w:bCs w:val="0"/>
                <w:sz w:val="22"/>
              </w:rPr>
              <w:t>»</w:t>
            </w:r>
            <w:r w:rsidRPr="006B61A9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B61A9">
              <w:rPr>
                <w:b/>
                <w:sz w:val="22"/>
              </w:rPr>
              <w:t>х</w:t>
            </w: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B61A9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B61A9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B61A9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B61A9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B61A9">
              <w:rPr>
                <w:b/>
                <w:sz w:val="22"/>
              </w:rPr>
              <w:t>ИТОГО за полный год [</w:t>
            </w:r>
            <w:r w:rsidRPr="006B61A9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6B61A9">
              <w:rPr>
                <w:rStyle w:val="aff2"/>
                <w:sz w:val="22"/>
              </w:rPr>
              <w:t>2024</w:t>
            </w:r>
            <w:r w:rsidRPr="006B61A9">
              <w:rPr>
                <w:rStyle w:val="aff2"/>
                <w:bCs w:val="0"/>
                <w:sz w:val="22"/>
              </w:rPr>
              <w:t>»</w:t>
            </w:r>
            <w:r w:rsidRPr="006B61A9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B61A9">
              <w:rPr>
                <w:b/>
                <w:sz w:val="22"/>
              </w:rPr>
              <w:t>х</w:t>
            </w: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B61A9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B61A9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6B61A9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6B61A9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B61A9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6B61A9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B61A9" w:rsidRDefault="00F06E81" w:rsidP="00B0685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B61A9">
              <w:rPr>
                <w:b/>
                <w:sz w:val="22"/>
              </w:rPr>
              <w:t>ИТОГО за [</w:t>
            </w:r>
            <w:r w:rsidRPr="006B61A9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B06854" w:rsidRPr="006B61A9">
              <w:rPr>
                <w:rStyle w:val="aff2"/>
                <w:sz w:val="22"/>
              </w:rPr>
              <w:t>6</w:t>
            </w:r>
            <w:r w:rsidRPr="006B61A9">
              <w:rPr>
                <w:rStyle w:val="aff2"/>
                <w:sz w:val="22"/>
              </w:rPr>
              <w:t xml:space="preserve"> года», «</w:t>
            </w:r>
            <w:r w:rsidRPr="006B61A9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B06854" w:rsidRPr="006B61A9">
              <w:rPr>
                <w:rStyle w:val="aff2"/>
                <w:sz w:val="22"/>
              </w:rPr>
              <w:t xml:space="preserve">2025 </w:t>
            </w:r>
            <w:r w:rsidRPr="006B61A9">
              <w:rPr>
                <w:rStyle w:val="aff2"/>
                <w:sz w:val="22"/>
              </w:rPr>
              <w:t>год» и т.д.</w:t>
            </w:r>
            <w:r w:rsidRPr="006B61A9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6B61A9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B61A9">
              <w:rPr>
                <w:b/>
                <w:sz w:val="22"/>
              </w:rPr>
              <w:t>х</w:t>
            </w:r>
          </w:p>
        </w:tc>
      </w:tr>
    </w:tbl>
    <w:p w:rsidR="0010187E" w:rsidRPr="006B61A9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6B61A9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B61A9">
        <w:rPr>
          <w:szCs w:val="24"/>
        </w:rPr>
        <w:t>____________________________________</w:t>
      </w:r>
    </w:p>
    <w:p w:rsidR="0010187E" w:rsidRPr="006B61A9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>(подпись, М.П.)</w:t>
      </w:r>
    </w:p>
    <w:p w:rsidR="0010187E" w:rsidRPr="006B61A9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B61A9">
        <w:rPr>
          <w:szCs w:val="24"/>
        </w:rPr>
        <w:t>____________________________________</w:t>
      </w:r>
    </w:p>
    <w:p w:rsidR="0010187E" w:rsidRPr="006B61A9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B61A9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6B61A9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B61A9">
        <w:rPr>
          <w:b/>
          <w:color w:val="000000"/>
          <w:spacing w:val="36"/>
          <w:szCs w:val="24"/>
        </w:rPr>
        <w:t>конец формы</w:t>
      </w:r>
    </w:p>
    <w:p w:rsidR="0010187E" w:rsidRPr="006B61A9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354" w:name="_Toc98253944"/>
      <w:bookmarkStart w:id="355" w:name="_Toc157248196"/>
      <w:bookmarkStart w:id="356" w:name="_Toc157496565"/>
      <w:bookmarkStart w:id="357" w:name="_Toc158206104"/>
      <w:bookmarkStart w:id="358" w:name="_Toc164057789"/>
      <w:bookmarkStart w:id="359" w:name="_Toc164137139"/>
      <w:bookmarkStart w:id="360" w:name="_Toc164161299"/>
      <w:bookmarkStart w:id="361" w:name="_Toc165173870"/>
      <w:r w:rsidRPr="006B61A9">
        <w:rPr>
          <w:szCs w:val="24"/>
        </w:rPr>
        <w:br w:type="page"/>
      </w:r>
    </w:p>
    <w:p w:rsidR="0010187E" w:rsidRPr="006B61A9" w:rsidRDefault="0010187E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62" w:name="_Toc439170694"/>
      <w:bookmarkStart w:id="363" w:name="_Toc439172796"/>
      <w:bookmarkStart w:id="364" w:name="_Toc439173240"/>
      <w:bookmarkStart w:id="365" w:name="_Toc439238236"/>
      <w:bookmarkStart w:id="366" w:name="_Toc439252783"/>
      <w:bookmarkStart w:id="367" w:name="_Toc439323757"/>
      <w:bookmarkStart w:id="368" w:name="_Toc440361394"/>
      <w:bookmarkStart w:id="369" w:name="_Toc440376276"/>
      <w:bookmarkStart w:id="370" w:name="_Toc440382534"/>
      <w:bookmarkStart w:id="371" w:name="_Toc440447204"/>
      <w:bookmarkStart w:id="372" w:name="_Toc440632365"/>
      <w:bookmarkStart w:id="373" w:name="_Toc440875137"/>
      <w:bookmarkStart w:id="374" w:name="_Toc441131124"/>
      <w:bookmarkStart w:id="375" w:name="_Toc441572129"/>
      <w:bookmarkStart w:id="376" w:name="_Toc441575221"/>
      <w:bookmarkStart w:id="377" w:name="_Toc442195890"/>
      <w:bookmarkStart w:id="378" w:name="_Toc442251932"/>
      <w:bookmarkStart w:id="379" w:name="_Toc442258881"/>
      <w:bookmarkStart w:id="380" w:name="_Toc442259121"/>
      <w:bookmarkStart w:id="381" w:name="_Toc442265432"/>
      <w:bookmarkStart w:id="382" w:name="_Toc447292638"/>
      <w:bookmarkStart w:id="383" w:name="_Toc461809084"/>
      <w:bookmarkStart w:id="384" w:name="_Toc463514503"/>
      <w:bookmarkStart w:id="385" w:name="_Toc466908623"/>
      <w:bookmarkStart w:id="386" w:name="_Toc468196562"/>
      <w:bookmarkStart w:id="387" w:name="_Toc468446643"/>
      <w:bookmarkStart w:id="388" w:name="_Toc468446837"/>
      <w:bookmarkStart w:id="389" w:name="_Toc469479693"/>
      <w:bookmarkStart w:id="390" w:name="_Toc471986643"/>
      <w:bookmarkStart w:id="391" w:name="_Toc498509277"/>
      <w:bookmarkStart w:id="392" w:name="_Toc524939633"/>
      <w:bookmarkStart w:id="393" w:name="_Toc535853822"/>
      <w:bookmarkStart w:id="394" w:name="_Toc536020453"/>
      <w:bookmarkStart w:id="395" w:name="_Toc239334124"/>
      <w:r w:rsidRPr="006B61A9">
        <w:rPr>
          <w:sz w:val="24"/>
          <w:szCs w:val="24"/>
        </w:rPr>
        <w:lastRenderedPageBreak/>
        <w:t>Инструкции по заполнению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10187E" w:rsidRPr="006B61A9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B61A9">
        <w:rPr>
          <w:sz w:val="24"/>
          <w:szCs w:val="24"/>
        </w:rPr>
        <w:t>т.ч</w:t>
      </w:r>
      <w:proofErr w:type="spellEnd"/>
      <w:r w:rsidRPr="006B61A9">
        <w:rPr>
          <w:sz w:val="24"/>
          <w:szCs w:val="24"/>
        </w:rPr>
        <w:t>. организационно-правовую форму) и свой адрес.</w:t>
      </w:r>
    </w:p>
    <w:p w:rsidR="00855A8C" w:rsidRPr="006B61A9" w:rsidRDefault="00855A8C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  <w:lang w:val="ru-RU"/>
        </w:rPr>
        <w:t>Указывается предмет закупки.</w:t>
      </w:r>
    </w:p>
    <w:p w:rsidR="0010187E" w:rsidRPr="006B61A9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6B61A9">
        <w:rPr>
          <w:sz w:val="24"/>
          <w:szCs w:val="24"/>
        </w:rPr>
        <w:t xml:space="preserve"> </w:t>
      </w:r>
      <w:r w:rsidR="000A2A2C" w:rsidRPr="006B61A9">
        <w:rPr>
          <w:sz w:val="24"/>
          <w:szCs w:val="24"/>
        </w:rPr>
        <w:t xml:space="preserve">исполненных </w:t>
      </w:r>
      <w:r w:rsidR="0035039F" w:rsidRPr="006B61A9">
        <w:rPr>
          <w:sz w:val="24"/>
          <w:szCs w:val="24"/>
        </w:rPr>
        <w:t>за последние три года до даты публикации извещения о закупке</w:t>
      </w:r>
      <w:r w:rsidRPr="006B61A9">
        <w:rPr>
          <w:sz w:val="24"/>
          <w:szCs w:val="24"/>
        </w:rPr>
        <w:t>.</w:t>
      </w:r>
    </w:p>
    <w:p w:rsidR="0010187E" w:rsidRPr="006B61A9" w:rsidRDefault="0079383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6B61A9">
        <w:rPr>
          <w:sz w:val="24"/>
          <w:szCs w:val="24"/>
          <w:lang w:val="ru-RU"/>
        </w:rPr>
        <w:t>.</w:t>
      </w:r>
    </w:p>
    <w:p w:rsidR="00140526" w:rsidRPr="006B61A9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140526" w:rsidRPr="006B61A9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140526" w:rsidRPr="006B61A9">
        <w:rPr>
          <w:sz w:val="24"/>
          <w:szCs w:val="24"/>
          <w:lang w:val="ru-RU"/>
        </w:rPr>
        <w:t xml:space="preserve"> </w:t>
      </w:r>
      <w:r w:rsidRPr="006B61A9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6B61A9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6B61A9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194C7A" w:rsidRPr="006B61A9">
        <w:rPr>
          <w:sz w:val="24"/>
          <w:szCs w:val="24"/>
        </w:rPr>
        <w:t>05.11.2024 N</w:t>
      </w:r>
      <w:r w:rsidR="00194C7A" w:rsidRPr="006B61A9">
        <w:rPr>
          <w:sz w:val="24"/>
          <w:szCs w:val="24"/>
          <w:lang w:val="en-US"/>
        </w:rPr>
        <w:t> </w:t>
      </w:r>
      <w:r w:rsidR="00194C7A" w:rsidRPr="006B61A9">
        <w:rPr>
          <w:sz w:val="24"/>
          <w:szCs w:val="24"/>
        </w:rPr>
        <w:t>ЕД-7-3/989@</w:t>
      </w:r>
      <w:r w:rsidRPr="006B61A9"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B44BFC" w:rsidRPr="006B61A9">
        <w:rPr>
          <w:sz w:val="24"/>
          <w:szCs w:val="24"/>
        </w:rPr>
        <w:t xml:space="preserve">Организатор </w:t>
      </w:r>
      <w:r w:rsidRPr="006B61A9">
        <w:rPr>
          <w:sz w:val="24"/>
          <w:szCs w:val="24"/>
        </w:rPr>
        <w:t xml:space="preserve">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10187E" w:rsidRPr="006B61A9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6B61A9">
        <w:rPr>
          <w:sz w:val="24"/>
          <w:szCs w:val="24"/>
          <w:lang w:val="ru-RU"/>
        </w:rPr>
        <w:t>.</w:t>
      </w:r>
    </w:p>
    <w:p w:rsidR="0010187E" w:rsidRPr="006B61A9" w:rsidRDefault="0010187E" w:rsidP="0010187E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10187E" w:rsidRPr="006B61A9" w:rsidRDefault="0010187E" w:rsidP="00757FFA">
      <w:pPr>
        <w:pStyle w:val="2"/>
        <w:keepNext/>
        <w:pageBreakBefore/>
        <w:numPr>
          <w:ilvl w:val="1"/>
          <w:numId w:val="40"/>
        </w:numPr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6B61A9" w:rsidSect="0010187E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BA4949" w:rsidRPr="006B61A9" w:rsidRDefault="00BA4949" w:rsidP="003D3475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96" w:name="_Toc239334125"/>
      <w:r w:rsidRPr="006B61A9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3D3475">
        <w:rPr>
          <w:sz w:val="24"/>
          <w:szCs w:val="24"/>
          <w:lang w:val="ru-RU"/>
        </w:rPr>
        <w:t>6</w:t>
      </w:r>
      <w:r w:rsidRPr="006B61A9">
        <w:rPr>
          <w:sz w:val="24"/>
          <w:szCs w:val="24"/>
        </w:rPr>
        <w:t>)</w:t>
      </w:r>
      <w:bookmarkEnd w:id="303"/>
      <w:bookmarkEnd w:id="304"/>
      <w:bookmarkEnd w:id="396"/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B61A9">
        <w:rPr>
          <w:szCs w:val="24"/>
        </w:rPr>
        <w:t>(</w:t>
      </w:r>
      <w:r w:rsidRPr="006B61A9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B61A9">
        <w:rPr>
          <w:szCs w:val="24"/>
        </w:rPr>
        <w:t>)</w:t>
      </w:r>
    </w:p>
    <w:p w:rsidR="00BA4949" w:rsidRPr="006B61A9" w:rsidRDefault="00BA4949" w:rsidP="00ED4563">
      <w:pPr>
        <w:pStyle w:val="3"/>
        <w:numPr>
          <w:ilvl w:val="2"/>
          <w:numId w:val="3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397" w:name="_Toc58842957"/>
      <w:bookmarkStart w:id="398" w:name="_Toc58840201"/>
      <w:bookmarkStart w:id="399" w:name="_Toc239334126"/>
      <w:r w:rsidRPr="006B61A9">
        <w:rPr>
          <w:b w:val="0"/>
          <w:bCs w:val="0"/>
          <w:sz w:val="24"/>
          <w:szCs w:val="24"/>
        </w:rPr>
        <w:t xml:space="preserve">Форма </w:t>
      </w:r>
      <w:r w:rsidRPr="006B61A9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397"/>
      <w:bookmarkEnd w:id="398"/>
      <w:bookmarkEnd w:id="399"/>
    </w:p>
    <w:p w:rsidR="00BA4949" w:rsidRPr="006B61A9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B61A9">
        <w:rPr>
          <w:b/>
          <w:color w:val="000000"/>
          <w:spacing w:val="36"/>
          <w:szCs w:val="24"/>
        </w:rPr>
        <w:t>начало формы</w:t>
      </w:r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6B61A9" w:rsidRDefault="00BA4949" w:rsidP="00BA4949">
      <w:pPr>
        <w:ind w:firstLine="0"/>
        <w:jc w:val="center"/>
        <w:rPr>
          <w:rStyle w:val="afffffffff1"/>
        </w:rPr>
      </w:pPr>
      <w:r w:rsidRPr="006B61A9">
        <w:rPr>
          <w:rStyle w:val="afffffffff1"/>
          <w:b/>
          <w:szCs w:val="24"/>
        </w:rPr>
        <w:t>Декларация (Информационное письмо, справка…)</w:t>
      </w:r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6B61A9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6B61A9" w:rsidRDefault="00BA4949" w:rsidP="00BA4949">
      <w:pPr>
        <w:rPr>
          <w:color w:val="000000"/>
          <w:szCs w:val="24"/>
        </w:rPr>
      </w:pPr>
      <w:r w:rsidRPr="006B61A9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6B61A9" w:rsidRDefault="00BA4949" w:rsidP="00BA4949">
      <w:pPr>
        <w:rPr>
          <w:color w:val="000000"/>
          <w:szCs w:val="24"/>
        </w:rPr>
      </w:pPr>
    </w:p>
    <w:p w:rsidR="00BA4949" w:rsidRPr="006B61A9" w:rsidRDefault="00BA4949" w:rsidP="00BA4949">
      <w:pPr>
        <w:rPr>
          <w:color w:val="000000"/>
          <w:szCs w:val="24"/>
        </w:rPr>
      </w:pPr>
      <w:r w:rsidRPr="006B61A9">
        <w:rPr>
          <w:color w:val="000000"/>
          <w:szCs w:val="24"/>
        </w:rPr>
        <w:t>Информация о закупке: _________________________________</w:t>
      </w:r>
    </w:p>
    <w:p w:rsidR="00BA4949" w:rsidRPr="006B61A9" w:rsidRDefault="00BA4949" w:rsidP="00BA4949">
      <w:pPr>
        <w:rPr>
          <w:color w:val="000000"/>
          <w:szCs w:val="24"/>
        </w:rPr>
      </w:pPr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6B61A9" w:rsidRDefault="00BA4949" w:rsidP="00BA4949">
      <w:pPr>
        <w:ind w:firstLine="0"/>
        <w:jc w:val="left"/>
        <w:rPr>
          <w:szCs w:val="24"/>
        </w:rPr>
      </w:pPr>
      <w:r w:rsidRPr="006B61A9">
        <w:rPr>
          <w:szCs w:val="24"/>
        </w:rPr>
        <w:t>[</w:t>
      </w:r>
      <w:r w:rsidRPr="006B61A9">
        <w:rPr>
          <w:rStyle w:val="afffffffff1"/>
          <w:szCs w:val="24"/>
        </w:rPr>
        <w:t>Участник в свободной форме приводит необходимую информацию]</w:t>
      </w:r>
      <w:r w:rsidRPr="006B61A9">
        <w:rPr>
          <w:rStyle w:val="afffffffff1"/>
          <w:szCs w:val="24"/>
        </w:rPr>
        <w:tab/>
      </w:r>
      <w:r w:rsidRPr="006B61A9">
        <w:rPr>
          <w:rStyle w:val="afffffffff1"/>
          <w:szCs w:val="24"/>
        </w:rPr>
        <w:tab/>
      </w:r>
      <w:r w:rsidRPr="006B61A9">
        <w:rPr>
          <w:rStyle w:val="afffffffff1"/>
          <w:szCs w:val="24"/>
        </w:rPr>
        <w:tab/>
      </w:r>
      <w:proofErr w:type="gramStart"/>
      <w:r w:rsidRPr="006B61A9">
        <w:rPr>
          <w:rStyle w:val="afffffffff1"/>
          <w:szCs w:val="24"/>
        </w:rPr>
        <w:tab/>
      </w:r>
      <w:r w:rsidRPr="006B61A9">
        <w:rPr>
          <w:i/>
          <w:szCs w:val="24"/>
          <w:lang w:val="en-US"/>
        </w:rPr>
        <w:t> </w:t>
      </w:r>
      <w:r w:rsidRPr="006B61A9">
        <w:rPr>
          <w:i/>
          <w:szCs w:val="24"/>
        </w:rPr>
        <w:t xml:space="preserve"> .</w:t>
      </w:r>
      <w:proofErr w:type="gramEnd"/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6B61A9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6B61A9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B61A9">
        <w:rPr>
          <w:color w:val="000000"/>
          <w:szCs w:val="24"/>
        </w:rPr>
        <w:t>____________________________________</w:t>
      </w:r>
    </w:p>
    <w:p w:rsidR="00BA4949" w:rsidRPr="006B61A9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B61A9">
        <w:rPr>
          <w:color w:val="000000"/>
          <w:szCs w:val="24"/>
          <w:vertAlign w:val="superscript"/>
        </w:rPr>
        <w:t>(подпись, М.П.)</w:t>
      </w:r>
    </w:p>
    <w:p w:rsidR="00BA4949" w:rsidRPr="006B61A9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B61A9">
        <w:rPr>
          <w:color w:val="000000"/>
          <w:szCs w:val="24"/>
        </w:rPr>
        <w:t>____________________________________</w:t>
      </w:r>
    </w:p>
    <w:p w:rsidR="00BA4949" w:rsidRPr="006B61A9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B61A9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6B61A9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B61A9">
        <w:rPr>
          <w:b/>
          <w:color w:val="000000"/>
          <w:spacing w:val="36"/>
          <w:szCs w:val="24"/>
        </w:rPr>
        <w:t>конец формы</w:t>
      </w:r>
    </w:p>
    <w:p w:rsidR="00BA4949" w:rsidRPr="006B61A9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6B61A9">
        <w:rPr>
          <w:b/>
          <w:szCs w:val="24"/>
        </w:rPr>
        <w:br w:type="page"/>
      </w:r>
    </w:p>
    <w:p w:rsidR="00BA4949" w:rsidRPr="006B61A9" w:rsidRDefault="00BA4949" w:rsidP="00ED4563">
      <w:pPr>
        <w:pStyle w:val="3"/>
        <w:numPr>
          <w:ilvl w:val="2"/>
          <w:numId w:val="3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400" w:name="_Toc58842958"/>
      <w:bookmarkStart w:id="401" w:name="_Toc58840202"/>
      <w:bookmarkStart w:id="402" w:name="_Toc239334127"/>
      <w:r w:rsidRPr="006B61A9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400"/>
      <w:bookmarkEnd w:id="401"/>
      <w:bookmarkEnd w:id="402"/>
    </w:p>
    <w:p w:rsidR="00BA4949" w:rsidRPr="006B61A9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6B61A9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6B61A9">
        <w:rPr>
          <w:sz w:val="24"/>
          <w:szCs w:val="24"/>
          <w:lang w:val="ru-RU"/>
        </w:rPr>
        <w:t xml:space="preserve"> </w:t>
      </w:r>
    </w:p>
    <w:p w:rsidR="00BA4949" w:rsidRPr="006B61A9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6B61A9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</w:rPr>
        <w:t xml:space="preserve">Участник </w:t>
      </w:r>
      <w:r w:rsidRPr="006B61A9">
        <w:rPr>
          <w:sz w:val="24"/>
          <w:szCs w:val="24"/>
          <w:lang w:val="ru-RU"/>
        </w:rPr>
        <w:t xml:space="preserve">указывает информацию о закупке: </w:t>
      </w:r>
      <w:r w:rsidRPr="006B61A9">
        <w:rPr>
          <w:sz w:val="24"/>
          <w:szCs w:val="24"/>
        </w:rPr>
        <w:t>номер закупки на электронной площадке</w:t>
      </w:r>
      <w:r w:rsidRPr="006B61A9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BA4949" w:rsidRPr="006B61A9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B61A9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BA4949" w:rsidRPr="006B61A9" w:rsidRDefault="00BA4949" w:rsidP="00BA494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7F0688" w:rsidRPr="006B61A9" w:rsidRDefault="007F0688" w:rsidP="007F0688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8C444A" w:rsidRDefault="008C444A" w:rsidP="00773B1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bCs/>
          <w:i/>
          <w:iCs/>
          <w:szCs w:val="24"/>
        </w:rPr>
      </w:pPr>
    </w:p>
    <w:sectPr w:rsidR="008C444A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663" w:rsidRDefault="007D366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7D3663" w:rsidRDefault="007D366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7D3663" w:rsidRDefault="007D3663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663" w:rsidRDefault="007D3663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3663" w:rsidRDefault="007D366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663" w:rsidRDefault="007D3663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3663" w:rsidRDefault="007D3663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663" w:rsidRDefault="007D3663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3663" w:rsidRDefault="007D3663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663" w:rsidRDefault="007D3663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3663" w:rsidRDefault="007D366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663" w:rsidRDefault="007D366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7D3663" w:rsidRDefault="007D366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7D3663" w:rsidRDefault="007D3663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663" w:rsidRDefault="007D3663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5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3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8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0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8"/>
  </w:num>
  <w:num w:numId="6">
    <w:abstractNumId w:val="44"/>
  </w:num>
  <w:num w:numId="7">
    <w:abstractNumId w:val="40"/>
  </w:num>
  <w:num w:numId="8">
    <w:abstractNumId w:val="34"/>
  </w:num>
  <w:num w:numId="9">
    <w:abstractNumId w:val="51"/>
  </w:num>
  <w:num w:numId="10">
    <w:abstractNumId w:val="49"/>
  </w:num>
  <w:num w:numId="11">
    <w:abstractNumId w:val="28"/>
  </w:num>
  <w:num w:numId="12">
    <w:abstractNumId w:val="37"/>
  </w:num>
  <w:num w:numId="13">
    <w:abstractNumId w:val="35"/>
  </w:num>
  <w:num w:numId="14">
    <w:abstractNumId w:val="45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50"/>
  </w:num>
  <w:num w:numId="22">
    <w:abstractNumId w:val="47"/>
    <w:lvlOverride w:ilvl="0">
      <w:startOverride w:val="1"/>
    </w:lvlOverride>
  </w:num>
  <w:num w:numId="23">
    <w:abstractNumId w:val="46"/>
  </w:num>
  <w:num w:numId="24">
    <w:abstractNumId w:val="31"/>
  </w:num>
  <w:num w:numId="25">
    <w:abstractNumId w:val="33"/>
  </w:num>
  <w:num w:numId="26">
    <w:abstractNumId w:val="24"/>
  </w:num>
  <w:num w:numId="27">
    <w:abstractNumId w:val="48"/>
  </w:num>
  <w:num w:numId="28">
    <w:abstractNumId w:val="29"/>
  </w:num>
  <w:num w:numId="29">
    <w:abstractNumId w:val="18"/>
  </w:num>
  <w:num w:numId="30">
    <w:abstractNumId w:val="42"/>
  </w:num>
  <w:num w:numId="31">
    <w:abstractNumId w:val="25"/>
  </w:num>
  <w:num w:numId="32">
    <w:abstractNumId w:val="53"/>
  </w:num>
  <w:num w:numId="33">
    <w:abstractNumId w:val="4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</w:num>
  <w:num w:numId="39">
    <w:abstractNumId w:val="39"/>
  </w:num>
  <w:num w:numId="40">
    <w:abstractNumId w:val="30"/>
  </w:num>
  <w:num w:numId="41">
    <w:abstractNumId w:val="4"/>
  </w:num>
  <w:num w:numId="42">
    <w:abstractNumId w:val="4"/>
  </w:num>
  <w:num w:numId="43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2A2C"/>
    <w:rsid w:val="000A332E"/>
    <w:rsid w:val="000A343E"/>
    <w:rsid w:val="000A3790"/>
    <w:rsid w:val="000A44C1"/>
    <w:rsid w:val="000A44FB"/>
    <w:rsid w:val="000A4625"/>
    <w:rsid w:val="000A5100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1DE5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475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5694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1A9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663"/>
    <w:rsid w:val="007D3771"/>
    <w:rsid w:val="007D3A2A"/>
    <w:rsid w:val="007D3A7A"/>
    <w:rsid w:val="007D3FEA"/>
    <w:rsid w:val="007D4D85"/>
    <w:rsid w:val="007D53D4"/>
    <w:rsid w:val="007D5CF1"/>
    <w:rsid w:val="007D5D7F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843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70C02A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931596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1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DB0CC-B88C-4DBD-920E-DF3799D4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2960</Words>
  <Characters>23738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26645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Новикова Анастасия Юрьевна</cp:lastModifiedBy>
  <cp:revision>10</cp:revision>
  <cp:lastPrinted>2019-01-21T14:01:00Z</cp:lastPrinted>
  <dcterms:created xsi:type="dcterms:W3CDTF">2026-04-09T11:26:00Z</dcterms:created>
  <dcterms:modified xsi:type="dcterms:W3CDTF">2026-09-03T10:21:00Z</dcterms:modified>
</cp:coreProperties>
</file>